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DAA" w:rsidRDefault="00032DAA">
      <w:pPr>
        <w:autoSpaceDE w:val="0"/>
        <w:autoSpaceDN w:val="0"/>
        <w:spacing w:after="78" w:line="220" w:lineRule="exact"/>
      </w:pPr>
    </w:p>
    <w:p w:rsidR="00BB3704" w:rsidRDefault="00C15C43" w:rsidP="00C15C43">
      <w:pPr>
        <w:tabs>
          <w:tab w:val="left" w:pos="3626"/>
          <w:tab w:val="left" w:pos="3842"/>
          <w:tab w:val="left" w:pos="3854"/>
        </w:tabs>
        <w:autoSpaceDE w:val="0"/>
        <w:autoSpaceDN w:val="0"/>
        <w:spacing w:before="1038" w:after="0" w:line="298" w:lineRule="auto"/>
        <w:ind w:right="2216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noProof/>
          <w:color w:val="000000"/>
          <w:sz w:val="24"/>
          <w:lang w:val="ru-RU" w:eastAsia="ru-RU"/>
        </w:rPr>
        <w:drawing>
          <wp:inline distT="0" distB="0" distL="0" distR="0">
            <wp:extent cx="5723255" cy="7865745"/>
            <wp:effectExtent l="19050" t="0" r="0" b="0"/>
            <wp:docPr id="4" name="Рисунок 3" descr="C:\Users\User\Desktop\ск М-5   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ск М-5   22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255" cy="786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DAA" w:rsidRPr="00DC4C94" w:rsidRDefault="00032DAA">
      <w:pPr>
        <w:rPr>
          <w:lang w:val="ru-RU"/>
        </w:rPr>
        <w:sectPr w:rsidR="00032DAA" w:rsidRPr="00DC4C94">
          <w:pgSz w:w="11900" w:h="16840"/>
          <w:pgMar w:top="652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032DAA" w:rsidRPr="00DC4C94" w:rsidRDefault="00DC4C94">
      <w:pPr>
        <w:autoSpaceDE w:val="0"/>
        <w:autoSpaceDN w:val="0"/>
        <w:spacing w:after="0" w:line="230" w:lineRule="auto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032DAA" w:rsidRPr="00DC4C94" w:rsidRDefault="00DC4C94">
      <w:pPr>
        <w:autoSpaceDE w:val="0"/>
        <w:autoSpaceDN w:val="0"/>
        <w:spacing w:before="346" w:after="0" w:line="230" w:lineRule="auto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ОБЩАЯ ХАРАКТЕРИСТИКА УЧЕБНОГО ПРЕДМЕТА "МАТЕМАТИКА"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firstLine="180"/>
        <w:rPr>
          <w:lang w:val="ru-RU"/>
        </w:rPr>
      </w:pP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математике для обучающихся 5 классов разработана на основе Федерального государственного образовательного стандарта основного общего образования с учётом и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В рабочей программе учтены идеи и положения Концепции развития математического образования в Российской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Федерации. 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подготовки. Уже в школе математика служит опорным предметом для изучения смежных дисциплин, а после школы реальной необходимостью становится непрерывное образование, что требует полноценной базовой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общеобразовательной подготовки, в том числе и математической.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right="144" w:firstLine="18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Это обусловлено тем, что в наши дни растёт число профессий, связанных с непосредственным применением математики: и в сфере экономики, и в бизнесе, и в технологических областях, и даже в гуманитарных сферах. Таким образом, круг школьников, для которых математика может стать значимым предметом, расширяется.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firstLine="18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Практическая полезность математики обусловлена тем, что её предметом являются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фундаментальные структуры нашего мира: пространственные формы и количественные отношения от простейших, усваиваемых в непосредственном опыте, до достаточно сложных, необходимых для развития научных и прикладных идей. Без конкретных математических знаний затруднено понимание принципов устройства и использования современной техники, восприятие и интерпретация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разнообразной социальной, экономической, политической информации, малоэффективна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повседневная практическая деятельность. Каждому человеку в своей жизни приходится выполнять расчёты и составлять алгоритмы, находить и применять формулы, владеть практическими приёмами геометрических измерений и построений, читать информацию, представленную в виде таблиц, диаграмм и графиков, жить в условиях неопределённости и понимать вероятностный характер случайных событий.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firstLine="18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Одновременно с расширением сфер применения математики в современном обществе всё более важным становится математический стиль мышления, проявляющийся в определённых умственных навыках. В процессе изучения математики в арсенал приёмов и методов мышления человека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умозаключений, правила их конструирования раскрывают механизм логических построений, способствуют выработке умения формулировать, обосновывать и доказывать суждения, тем самым развивают логическое мышление. Ведущая роль принадлежит математике и в формировании алгоритмической компоненты мышления и воспитании умений действовать по заданным алгоритмам, совершенствовать известные и конструировать новые. В процессе решения задач — основой учебной деятельности на уроках математики — развиваются также творческая и прикладная стороны мышления.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firstLine="180"/>
        <w:rPr>
          <w:lang w:val="ru-RU"/>
        </w:rPr>
      </w:pP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Обучение математике даёт возможность развивать у обучающихся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  <w:proofErr w:type="gramEnd"/>
    </w:p>
    <w:p w:rsidR="00032DAA" w:rsidRPr="00DC4C94" w:rsidRDefault="00DC4C94" w:rsidP="00C15C43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Необходимым компонентом общей культуры в современном толковании является общее знакомство</w:t>
      </w:r>
    </w:p>
    <w:p w:rsidR="00032DAA" w:rsidRPr="00DC4C94" w:rsidRDefault="00032DAA" w:rsidP="00C15C43">
      <w:pPr>
        <w:spacing w:line="240" w:lineRule="auto"/>
        <w:rPr>
          <w:lang w:val="ru-RU"/>
        </w:rPr>
        <w:sectPr w:rsidR="00032DAA" w:rsidRPr="00DC4C94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32DAA" w:rsidRPr="00DC4C94" w:rsidRDefault="00032DAA" w:rsidP="00C15C43">
      <w:pPr>
        <w:autoSpaceDE w:val="0"/>
        <w:autoSpaceDN w:val="0"/>
        <w:spacing w:after="66" w:line="240" w:lineRule="auto"/>
        <w:rPr>
          <w:lang w:val="ru-RU"/>
        </w:rPr>
      </w:pPr>
    </w:p>
    <w:p w:rsidR="00032DAA" w:rsidRPr="00DC4C94" w:rsidRDefault="00DC4C94" w:rsidP="00C15C43">
      <w:pPr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с методами познания действительности, представление о предмете и методах математики, их отличий от методов других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 культуры человека.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right="432" w:firstLine="18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КУРСА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Приоритетными целями обучения математике в 5 классе являются: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 w:right="144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продолжение формирования основных математических понятий (число, величина,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геометрическая фигура), обеспечивающих преемственность и перспективность математического образования обучающихся;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 w:right="72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подведение обучающихся на доступном для них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уровне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к осознанию взаимосвязи математики и окружающего мира;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 w:right="432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right="432" w:firstLine="18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Основные линии содержания курса математики в 5 классе —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происходит знакомство с элементами алгебры и описательной статистики.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right="144" w:firstLine="18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арифметического материала начинается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со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систематизации и развития знаний о натуральных числах, полученных в начальной школе.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вычислений.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firstLine="18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Другой крупный блок в содержании арифметической линии — это дроби. 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обыкновенных дробей в полном объёме предшествует изучению десятичных дробей, что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целесообразно с точки зрения логики изложения числовой линии, когда правила действий с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При обучении решению текстовых задач в 5 классе используются арифметические приёмы решения.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Текстовые задачи, решаемые при отработке вычислительных навыков в 5 классе, рассматриваются задачи следующих видов: задачи на движение, на части, на покупки, на работу и производительность, на проценты, на отношения и пропорции. Кроме того,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032DAA" w:rsidRPr="00DC4C94" w:rsidRDefault="00032DAA" w:rsidP="00C15C43">
      <w:pPr>
        <w:spacing w:line="240" w:lineRule="auto"/>
        <w:rPr>
          <w:lang w:val="ru-RU"/>
        </w:rPr>
        <w:sectPr w:rsidR="00032DAA" w:rsidRPr="00DC4C94">
          <w:pgSz w:w="11900" w:h="16840"/>
          <w:pgMar w:top="286" w:right="666" w:bottom="342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032DAA" w:rsidRPr="00DC4C94" w:rsidRDefault="00032DAA" w:rsidP="00C15C43">
      <w:pPr>
        <w:autoSpaceDE w:val="0"/>
        <w:autoSpaceDN w:val="0"/>
        <w:spacing w:after="78" w:line="240" w:lineRule="auto"/>
        <w:rPr>
          <w:lang w:val="ru-RU"/>
        </w:rPr>
      </w:pPr>
    </w:p>
    <w:p w:rsidR="00032DAA" w:rsidRPr="00DC4C94" w:rsidRDefault="00DC4C94" w:rsidP="00C15C43">
      <w:pPr>
        <w:autoSpaceDE w:val="0"/>
        <w:autoSpaceDN w:val="0"/>
        <w:spacing w:after="0" w:line="240" w:lineRule="auto"/>
        <w:ind w:firstLine="18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Примерной рабочей программе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используется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firstLine="18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В курсе «Математики» 5 класса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нелинованной и клетчатой бумаге, рассматривают их простейшие свойства. В процессе изучения наглядной геометрии знания, полученные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в начальной школе, систематизируются и расширяются.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КУРСА В УЧЕБНОМ ПЛАНЕ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firstLine="18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Согласно учебному плану в 5 классе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алгебры. Учебный план на изучение математики в 5 классе отводит не менее 5 учебных часов в неделю, всего  170 учебных часов.</w:t>
      </w:r>
    </w:p>
    <w:p w:rsidR="00032DAA" w:rsidRPr="00DC4C94" w:rsidRDefault="00032DAA" w:rsidP="00C15C43">
      <w:pPr>
        <w:spacing w:line="240" w:lineRule="auto"/>
        <w:rPr>
          <w:lang w:val="ru-RU"/>
        </w:rPr>
        <w:sectPr w:rsidR="00032DAA" w:rsidRPr="00DC4C94">
          <w:pgSz w:w="11900" w:h="16840"/>
          <w:pgMar w:top="298" w:right="796" w:bottom="1440" w:left="666" w:header="720" w:footer="720" w:gutter="0"/>
          <w:cols w:space="720" w:equalWidth="0">
            <w:col w:w="10438" w:space="0"/>
          </w:cols>
          <w:docGrid w:linePitch="360"/>
        </w:sectPr>
      </w:pPr>
    </w:p>
    <w:p w:rsidR="00032DAA" w:rsidRPr="00DC4C94" w:rsidRDefault="00032DAA" w:rsidP="00C15C43">
      <w:pPr>
        <w:autoSpaceDE w:val="0"/>
        <w:autoSpaceDN w:val="0"/>
        <w:spacing w:after="216" w:line="240" w:lineRule="auto"/>
        <w:rPr>
          <w:lang w:val="ru-RU"/>
        </w:rPr>
      </w:pPr>
    </w:p>
    <w:p w:rsidR="00032DAA" w:rsidRPr="00DC4C94" w:rsidRDefault="00DC4C94" w:rsidP="00C15C43">
      <w:pPr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СОДЕРЖАНИЕ УЧЕБНОГО КУРСА "МАТЕМАТИКА"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Натуральные числа и нуль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firstLine="18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координатной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(числовой) прямой. Позиционная система счисления. Римская нумерация как пример непозиционной системы счисления. Десятичная система счисления. Сравнение натуральных чисел, сравнение натуральных чисел с нулём. Способы сравнения. Округление натуральных чисел. Сложение натуральных чисел; свойство нуля при сложении. Вычитание как действие, обратное сложению.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right="144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Умножение натуральных чисел; свойства нуля и единицы при умножении. Деление как действие, обратное умножению. Компоненты действий, связь между ними. Проверка результата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арифметического действия. Переместительное и сочетательное свойства (законы) сложения и умножения, распределительное свойство (закон) умножения. Использование букв для обозначения неизвестного компонента и записи свойств арифметических действий. Делители и кратные числа, разложение на множители. Простые и составные числа. Признаки делимости на 2, 5, 10, 3, 9. Деление с остатком. Степень с натуральным показателем. Запись числа в виде суммы разрядных слагаемых.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Числовое выражение. Вычисление значений числовых выражений; порядок выполнения действий.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right="144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Дроби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firstLine="18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дробь;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числовой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 Сложение и вычитание дробей. Умножение и деление дробей; взаимно-обратные дроби. Нахождение части целого и целого по его части. 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числовой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прямой. Сравнение десятичных дробей. Арифметические действия с десятичными дробями. Округление десятичных дробей.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Решение текстовых задач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right="432" w:firstLine="18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Решение задач, содержащих зависимости, связывающие величины: скорость, время, расстояние; цена, количество, стоимость.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Единицы измерения: массы, объёма, цены; расстояния, времени, скорости.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right="1296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Связь между единицами измерения каждой величины. Решение основных задач на дроби. Представление данных в виде таблиц, столбчатых диаграмм.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Наглядная геометрия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right="144" w:firstLine="180"/>
        <w:rPr>
          <w:lang w:val="ru-RU"/>
        </w:rPr>
      </w:pP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Угол. Прямой, острый, тупой и развёрнутый углы. Длина отрезка, метрические единицы длины. Длина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ломаной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, периметр многоугольника. Измерение и построение углов с помощью транспортира. Наглядные представления о фигурах на плоскости: многоугольник; прямоугольник, квадрат; треугольник, о равенстве фигур. 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ств ст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орон и углов прямоугольника, квадрата. Площадь</w:t>
      </w:r>
    </w:p>
    <w:p w:rsidR="00032DAA" w:rsidRPr="00DC4C94" w:rsidRDefault="00032DAA" w:rsidP="00C15C43">
      <w:pPr>
        <w:spacing w:line="240" w:lineRule="auto"/>
        <w:rPr>
          <w:lang w:val="ru-RU"/>
        </w:rPr>
        <w:sectPr w:rsidR="00032DAA" w:rsidRPr="00DC4C94">
          <w:pgSz w:w="11900" w:h="16840"/>
          <w:pgMar w:top="436" w:right="622" w:bottom="342" w:left="666" w:header="720" w:footer="720" w:gutter="0"/>
          <w:cols w:space="720" w:equalWidth="0">
            <w:col w:w="10612" w:space="0"/>
          </w:cols>
          <w:docGrid w:linePitch="360"/>
        </w:sectPr>
      </w:pPr>
    </w:p>
    <w:p w:rsidR="00032DAA" w:rsidRPr="00DC4C94" w:rsidRDefault="00032DAA" w:rsidP="00C15C43">
      <w:pPr>
        <w:autoSpaceDE w:val="0"/>
        <w:autoSpaceDN w:val="0"/>
        <w:spacing w:after="66" w:line="240" w:lineRule="auto"/>
        <w:rPr>
          <w:lang w:val="ru-RU"/>
        </w:rPr>
      </w:pPr>
    </w:p>
    <w:p w:rsidR="00032DAA" w:rsidRPr="00DC4C94" w:rsidRDefault="00DC4C94" w:rsidP="00C15C43">
      <w:pPr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прямоугольника и многоугольников, составленных из прямоугольников, в том числе фигур, изображённых на клетчатой бумаге. Единицы измерения площади. 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др.). Объём прямоугольного параллелепипеда, куба. Единицы измерения объёма.</w:t>
      </w:r>
    </w:p>
    <w:p w:rsidR="00032DAA" w:rsidRPr="00DC4C94" w:rsidRDefault="00032DAA" w:rsidP="00C15C43">
      <w:pPr>
        <w:spacing w:line="240" w:lineRule="auto"/>
        <w:rPr>
          <w:lang w:val="ru-RU"/>
        </w:rPr>
        <w:sectPr w:rsidR="00032DAA" w:rsidRPr="00DC4C94">
          <w:pgSz w:w="11900" w:h="16840"/>
          <w:pgMar w:top="286" w:right="814" w:bottom="1440" w:left="666" w:header="720" w:footer="720" w:gutter="0"/>
          <w:cols w:space="720" w:equalWidth="0">
            <w:col w:w="10420" w:space="0"/>
          </w:cols>
          <w:docGrid w:linePitch="360"/>
        </w:sectPr>
      </w:pPr>
    </w:p>
    <w:p w:rsidR="00032DAA" w:rsidRPr="00DC4C94" w:rsidRDefault="00032DAA" w:rsidP="00C15C43">
      <w:pPr>
        <w:autoSpaceDE w:val="0"/>
        <w:autoSpaceDN w:val="0"/>
        <w:spacing w:after="78" w:line="240" w:lineRule="auto"/>
        <w:rPr>
          <w:lang w:val="ru-RU"/>
        </w:rPr>
      </w:pPr>
    </w:p>
    <w:p w:rsidR="00032DAA" w:rsidRPr="00DC4C94" w:rsidRDefault="00DC4C94" w:rsidP="00C15C43">
      <w:pPr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ПЛАНИРУЕМЫЕ ОБРАЗОВАТЕЛЬНЫЕ РЕЗУЛЬТАТЫ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программы учебного предмета «Математика» характеризуются: </w:t>
      </w: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Патриотическое воспитание: </w:t>
      </w:r>
      <w:r w:rsidRPr="00DC4C94">
        <w:rPr>
          <w:lang w:val="ru-RU"/>
        </w:rPr>
        <w:br/>
      </w: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ind w:right="288"/>
        <w:rPr>
          <w:lang w:val="ru-RU"/>
        </w:rPr>
      </w:pP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Гражданское и духовно-нравственное воспитание: </w:t>
      </w:r>
      <w:r w:rsidRPr="00DC4C94">
        <w:rPr>
          <w:lang w:val="ru-RU"/>
        </w:rPr>
        <w:br/>
      </w: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</w:t>
      </w:r>
      <w:r w:rsidRPr="00DC4C94">
        <w:rPr>
          <w:lang w:val="ru-RU"/>
        </w:rPr>
        <w:br/>
      </w: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</w:t>
      </w:r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ind w:right="288"/>
        <w:rPr>
          <w:lang w:val="ru-RU"/>
        </w:rPr>
      </w:pP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Трудовое воспитание: </w:t>
      </w:r>
      <w:r w:rsidRPr="00DC4C94">
        <w:rPr>
          <w:lang w:val="ru-RU"/>
        </w:rPr>
        <w:br/>
      </w: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ind w:right="432"/>
        <w:rPr>
          <w:lang w:val="ru-RU"/>
        </w:rPr>
      </w:pP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Эстетическое воспитание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DC4C94">
        <w:rPr>
          <w:lang w:val="ru-RU"/>
        </w:rPr>
        <w:br/>
      </w: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ind w:right="432"/>
        <w:rPr>
          <w:lang w:val="ru-RU"/>
        </w:rPr>
      </w:pP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Ценности научного познания: </w:t>
      </w:r>
      <w:r w:rsidRPr="00DC4C94">
        <w:rPr>
          <w:lang w:val="ru-RU"/>
        </w:rPr>
        <w:br/>
      </w: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</w:t>
      </w:r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Физическое воспитание, формирование культуры здоровья и эмоционального благополучия: </w:t>
      </w: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  <w:proofErr w:type="spell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сформированностью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навыка рефлексии, признанием своего права на ошибку и такого же права другого человека.</w:t>
      </w:r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ind w:right="144"/>
        <w:rPr>
          <w:lang w:val="ru-RU"/>
        </w:rPr>
      </w:pP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Экологическое воспитание: </w:t>
      </w:r>
      <w:r w:rsidRPr="00DC4C94">
        <w:rPr>
          <w:lang w:val="ru-RU"/>
        </w:rPr>
        <w:br/>
      </w: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</w:t>
      </w:r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ind w:right="144"/>
        <w:rPr>
          <w:lang w:val="ru-RU"/>
        </w:rPr>
      </w:pPr>
      <w:r w:rsidRPr="00DC4C94">
        <w:rPr>
          <w:lang w:val="ru-RU"/>
        </w:rPr>
        <w:tab/>
      </w:r>
      <w:proofErr w:type="gramStart"/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  <w:r w:rsidRPr="00DC4C94">
        <w:rPr>
          <w:lang w:val="ru-RU"/>
        </w:rPr>
        <w:br/>
      </w: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DC4C94">
        <w:rPr>
          <w:lang w:val="ru-RU"/>
        </w:rPr>
        <w:br/>
      </w: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32DAA" w:rsidRPr="00DC4C94" w:rsidRDefault="00032DAA" w:rsidP="00C15C43">
      <w:pPr>
        <w:spacing w:line="240" w:lineRule="auto"/>
        <w:rPr>
          <w:lang w:val="ru-RU"/>
        </w:rPr>
        <w:sectPr w:rsidR="00032DAA" w:rsidRPr="00DC4C94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32DAA" w:rsidRPr="00DC4C94" w:rsidRDefault="00032DAA" w:rsidP="00C15C43">
      <w:pPr>
        <w:autoSpaceDE w:val="0"/>
        <w:autoSpaceDN w:val="0"/>
        <w:spacing w:after="78" w:line="240" w:lineRule="auto"/>
        <w:rPr>
          <w:lang w:val="ru-RU"/>
        </w:rPr>
      </w:pPr>
    </w:p>
    <w:p w:rsidR="00032DAA" w:rsidRPr="00DC4C94" w:rsidRDefault="00DC4C94" w:rsidP="00C15C43">
      <w:pPr>
        <w:autoSpaceDE w:val="0"/>
        <w:autoSpaceDN w:val="0"/>
        <w:spacing w:after="0" w:line="240" w:lineRule="auto"/>
        <w:ind w:firstLine="18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right="720" w:firstLine="180"/>
        <w:rPr>
          <w:lang w:val="ru-RU"/>
        </w:rPr>
      </w:pPr>
      <w:proofErr w:type="spell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освоения программы учебного предмета «Математика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»х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арактеризуются овладением </w:t>
      </w:r>
      <w:r w:rsidRPr="00DC4C9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универсальными </w:t>
      </w:r>
      <w:r w:rsidRPr="00DC4C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познавательными </w:t>
      </w:r>
      <w:r w:rsidRPr="00DC4C9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действиями, универсальными </w:t>
      </w:r>
      <w:r w:rsidRPr="00DC4C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коммуникативными </w:t>
      </w:r>
      <w:r w:rsidRPr="00DC4C9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действиями и универсальными </w:t>
      </w:r>
      <w:r w:rsidRPr="00DC4C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регулятивными </w:t>
      </w:r>
      <w:r w:rsidRPr="00DC4C94">
        <w:rPr>
          <w:rFonts w:ascii="Times New Roman" w:eastAsia="Times New Roman" w:hAnsi="Times New Roman"/>
          <w:i/>
          <w:color w:val="000000"/>
          <w:sz w:val="24"/>
          <w:lang w:val="ru-RU"/>
        </w:rPr>
        <w:t>действиями.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right="288" w:firstLine="180"/>
        <w:rPr>
          <w:lang w:val="ru-RU"/>
        </w:rPr>
      </w:pPr>
      <w:r w:rsidRPr="00DC4C9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1) Универсальные </w:t>
      </w:r>
      <w:r w:rsidRPr="00DC4C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познавательные </w:t>
      </w:r>
      <w:r w:rsidRPr="00DC4C94">
        <w:rPr>
          <w:rFonts w:ascii="Times New Roman" w:eastAsia="Times New Roman" w:hAnsi="Times New Roman"/>
          <w:i/>
          <w:color w:val="000000"/>
          <w:sz w:val="24"/>
          <w:lang w:val="ru-RU"/>
        </w:rPr>
        <w:t>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Базовые логические действия: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 w:right="576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выявлять и характеризовать существенные признаки математических объектов, понятий, отношений между понятиями;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 w:right="144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 w:right="1584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воспринимать, формулировать и преобразовывать суждения: утвердительные и отрицательные, единичные, частные и общие;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 w:right="144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условные; выявлять математические закономерности, взаимосвязи и противоречия в фактах, данных, наблюдениях и утверждениях;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предлагать критерии для выявления закономерностей и противоречий;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 w:right="1584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делать выводы с использованием законов логики, дедуктивных и индуктивных умозаключений, умозаключений по аналогии;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 w:right="144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контрпримеры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 w:right="1152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—  обосновывать собственные рассуждения;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Базовые исследовательские действия: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вопросы как исследовательский инструмент познания;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 w:right="1296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вопросы, фиксирующие противоречие, проблему, самостоятельно устанавливать искомое и данное, формировать гипотезу,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—  аргументировать свою позицию, мнение;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 w:right="288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 w:right="144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 прогнозировать возможное развитие процесса, а также выдвигать предположения о его развитии в новых условиях.</w:t>
      </w:r>
    </w:p>
    <w:p w:rsidR="00032DAA" w:rsidRPr="00DC4C94" w:rsidRDefault="00032DAA" w:rsidP="00C15C43">
      <w:pPr>
        <w:spacing w:line="240" w:lineRule="auto"/>
        <w:rPr>
          <w:lang w:val="ru-RU"/>
        </w:rPr>
        <w:sectPr w:rsidR="00032DAA" w:rsidRPr="00DC4C94">
          <w:pgSz w:w="11900" w:h="16840"/>
          <w:pgMar w:top="298" w:right="668" w:bottom="34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032DAA" w:rsidRPr="00DC4C94" w:rsidRDefault="00032DAA" w:rsidP="00C15C43">
      <w:pPr>
        <w:autoSpaceDE w:val="0"/>
        <w:autoSpaceDN w:val="0"/>
        <w:spacing w:after="78" w:line="240" w:lineRule="auto"/>
        <w:rPr>
          <w:lang w:val="ru-RU"/>
        </w:rPr>
      </w:pP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Работа с информацией: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выявлять недостаточность и избыточность информации, данных, необходимых для решения задачи;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 w:right="288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выбирать, анализировать, систематизировать и интерпретировать информацию различных видов и форм представления;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 w:right="144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форму представления информации и иллюстрировать решаемые задачи схемами, диаграммами, иной графикой и их комбинациями;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 w:right="1296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—  оценивать надёжность информации по критериям, предложенным учителем или сформулированным самостоятельно.</w:t>
      </w:r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ind w:right="288"/>
        <w:rPr>
          <w:lang w:val="ru-RU"/>
        </w:rPr>
      </w:pP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2)  Универсальные </w:t>
      </w:r>
      <w:r w:rsidRPr="00DC4C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коммуникативные </w:t>
      </w:r>
      <w:r w:rsidRPr="00DC4C9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действия обеспечивают </w:t>
      </w:r>
      <w:proofErr w:type="spellStart"/>
      <w:r w:rsidRPr="00DC4C94">
        <w:rPr>
          <w:rFonts w:ascii="Times New Roman" w:eastAsia="Times New Roman" w:hAnsi="Times New Roman"/>
          <w:i/>
          <w:color w:val="000000"/>
          <w:sz w:val="24"/>
          <w:lang w:val="ru-RU"/>
        </w:rPr>
        <w:t>сформированность</w:t>
      </w:r>
      <w:proofErr w:type="spellEnd"/>
      <w:r w:rsidRPr="00DC4C9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социальных навыков обучающихся.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Общение: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и формулировать суждения в соответствии с условиями и целями общения;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 w:right="144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в ходе обсуждения задавать вопросы по существу обсуждаемой темы, проблемы, решаемой задачи, высказывать идеи, нацеленные на поиск решения;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 w:right="72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сопоставлять свои суждения с суждениями других участников диалога, обнаруживать различие и сходство позиций;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корректной форме формулировать разногласия, свои возражения;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представлять результаты решения задачи, эксперимента, исследования, проекта;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 w:right="144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формат выступления с учётом задач презентации и особенностей аудитории.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Сотрудничество: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 w:right="144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использовать преимущества командной и индивидуальной работы при решении учебных математических задач;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 w:right="288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обобщать мнения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нескольких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людей; участвовать в групповых формах работы (обсуждения, обмен мнениями, мозговые штурмы и др.);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свою часть работы и координировать свои действия с другими членами команды;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 w:right="576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—  оценивать качество своего вклада в общий продукт по критериям, сформулированным участниками взаимодействия.</w:t>
      </w:r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ind w:right="144"/>
        <w:rPr>
          <w:lang w:val="ru-RU"/>
        </w:rPr>
      </w:pP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3)  Универсальные </w:t>
      </w:r>
      <w:r w:rsidRPr="00DC4C9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регулятивные </w:t>
      </w:r>
      <w:r w:rsidRPr="00DC4C94">
        <w:rPr>
          <w:rFonts w:ascii="Times New Roman" w:eastAsia="Times New Roman" w:hAnsi="Times New Roman"/>
          <w:i/>
          <w:color w:val="000000"/>
          <w:sz w:val="24"/>
          <w:lang w:val="ru-RU"/>
        </w:rPr>
        <w:t>действия обеспечивают формирование смысловых установок и жизненных навыков личности.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Самоорганизация: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Самоконтроль: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 w:right="1296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владеть способами самопроверки, самоконтроля процесса и результата решения математической задачи; 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42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— 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32DAA" w:rsidRDefault="00DC4C94" w:rsidP="00C15C43">
      <w:pPr>
        <w:autoSpaceDE w:val="0"/>
        <w:autoSpaceDN w:val="0"/>
        <w:spacing w:after="0" w:line="240" w:lineRule="auto"/>
        <w:ind w:left="420"/>
        <w:rPr>
          <w:rFonts w:ascii="Times New Roman" w:eastAsia="Times New Roman" w:hAnsi="Times New Roman"/>
          <w:color w:val="000000"/>
          <w:sz w:val="24"/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цели, находить ошибку, давать оценку приобретённому опыту.</w:t>
      </w:r>
    </w:p>
    <w:p w:rsidR="00025A91" w:rsidRPr="00DC4C94" w:rsidRDefault="00025A91" w:rsidP="00C15C43">
      <w:pPr>
        <w:autoSpaceDE w:val="0"/>
        <w:autoSpaceDN w:val="0"/>
        <w:spacing w:after="0" w:line="240" w:lineRule="auto"/>
        <w:ind w:left="420"/>
        <w:rPr>
          <w:lang w:val="ru-RU"/>
        </w:rPr>
      </w:pPr>
    </w:p>
    <w:p w:rsidR="00025A91" w:rsidRDefault="00025A91" w:rsidP="00C15C4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025A91" w:rsidRDefault="00025A91" w:rsidP="00C15C4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032DAA" w:rsidRPr="00DC4C94" w:rsidRDefault="00DC4C94" w:rsidP="00C15C43">
      <w:pPr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Числа и вычисления</w:t>
      </w:r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lang w:val="ru-RU"/>
        </w:rPr>
        <w:lastRenderedPageBreak/>
        <w:tab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на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координатной (числовой) прямой.</w:t>
      </w:r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ind w:right="576"/>
        <w:rPr>
          <w:lang w:val="ru-RU"/>
        </w:rPr>
      </w:pP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Выполнять проверку, прикидку результата вычислений.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Округлять натуральные числа.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Решение текстовых задач</w:t>
      </w:r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ind w:right="432"/>
        <w:rPr>
          <w:lang w:val="ru-RU"/>
        </w:rPr>
      </w:pP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ind w:right="288"/>
        <w:rPr>
          <w:lang w:val="ru-RU"/>
        </w:rPr>
      </w:pPr>
      <w:r w:rsidRPr="00DC4C94">
        <w:rPr>
          <w:lang w:val="ru-RU"/>
        </w:rPr>
        <w:tab/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Решать задачи, содержащие зависимости, связывающие величины: скорость, время, расстояние; цена, количество, стоимость.</w:t>
      </w:r>
      <w:proofErr w:type="gramEnd"/>
    </w:p>
    <w:p w:rsidR="00032DAA" w:rsidRPr="00DC4C94" w:rsidRDefault="00DC4C94" w:rsidP="00C15C43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Использовать краткие записи, схемы, таблицы, обозначения при решении задач.</w:t>
      </w:r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ind w:right="576"/>
        <w:rPr>
          <w:lang w:val="ru-RU"/>
        </w:rPr>
      </w:pP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Пользоваться основными единицами измерения: цены, массы; расстояния, времени, скорости; выражать одни единицы вел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и-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чины через другие.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right="432"/>
        <w:jc w:val="center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Наглядная геометрия</w:t>
      </w:r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ind w:right="576"/>
        <w:rPr>
          <w:lang w:val="ru-RU"/>
        </w:rPr>
      </w:pPr>
      <w:r w:rsidRPr="00DC4C94">
        <w:rPr>
          <w:lang w:val="ru-RU"/>
        </w:rPr>
        <w:tab/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ind w:right="288"/>
        <w:rPr>
          <w:lang w:val="ru-RU"/>
        </w:rPr>
      </w:pP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ind w:right="288"/>
        <w:rPr>
          <w:lang w:val="ru-RU"/>
        </w:rPr>
      </w:pPr>
      <w:r w:rsidRPr="00DC4C94">
        <w:rPr>
          <w:lang w:val="ru-RU"/>
        </w:rPr>
        <w:tab/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центр.</w:t>
      </w:r>
      <w:proofErr w:type="gramEnd"/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ind w:right="288"/>
        <w:rPr>
          <w:lang w:val="ru-RU"/>
        </w:rPr>
      </w:pP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ind w:right="432"/>
        <w:rPr>
          <w:lang w:val="ru-RU"/>
        </w:rPr>
      </w:pP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Использовать свойства сторон и углов прямоугольника, квадрата для их построения, вычисления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площади и периметра.</w:t>
      </w:r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ind w:right="1584"/>
        <w:rPr>
          <w:lang w:val="ru-RU"/>
        </w:rPr>
      </w:pP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ind w:right="288"/>
        <w:rPr>
          <w:lang w:val="ru-RU"/>
        </w:rPr>
      </w:pP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rPr>
          <w:lang w:val="ru-RU"/>
        </w:rPr>
      </w:pPr>
      <w:r w:rsidRPr="00DC4C94">
        <w:rPr>
          <w:lang w:val="ru-RU"/>
        </w:rPr>
        <w:tab/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Распознавать параллелепипед, куб, использовать терминологию: вершина, ребро грань, измерения; находить измерения параллелепипеда, куба.</w:t>
      </w:r>
      <w:proofErr w:type="gramEnd"/>
    </w:p>
    <w:p w:rsidR="00032DAA" w:rsidRPr="00DC4C94" w:rsidRDefault="00DC4C94" w:rsidP="00C15C43">
      <w:pPr>
        <w:tabs>
          <w:tab w:val="left" w:pos="180"/>
        </w:tabs>
        <w:autoSpaceDE w:val="0"/>
        <w:autoSpaceDN w:val="0"/>
        <w:spacing w:after="0" w:line="240" w:lineRule="auto"/>
        <w:ind w:right="576"/>
        <w:rPr>
          <w:lang w:val="ru-RU"/>
        </w:rPr>
      </w:pPr>
      <w:r w:rsidRPr="00DC4C94">
        <w:rPr>
          <w:lang w:val="ru-RU"/>
        </w:rPr>
        <w:tab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032DAA" w:rsidRPr="00DC4C94" w:rsidRDefault="00DC4C94" w:rsidP="00C15C43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Решать несложные задачи на измерение геометрических величин в практических ситуациях.</w:t>
      </w:r>
    </w:p>
    <w:p w:rsidR="00032DAA" w:rsidRPr="00DC4C94" w:rsidRDefault="00032DAA" w:rsidP="00C15C43">
      <w:pPr>
        <w:spacing w:line="240" w:lineRule="auto"/>
        <w:rPr>
          <w:lang w:val="ru-RU"/>
        </w:rPr>
        <w:sectPr w:rsidR="00032DAA" w:rsidRPr="00DC4C94">
          <w:pgSz w:w="11900" w:h="16840"/>
          <w:pgMar w:top="286" w:right="834" w:bottom="1440" w:left="666" w:header="720" w:footer="720" w:gutter="0"/>
          <w:cols w:space="720" w:equalWidth="0">
            <w:col w:w="10400" w:space="0"/>
          </w:cols>
          <w:docGrid w:linePitch="360"/>
        </w:sectPr>
      </w:pPr>
    </w:p>
    <w:p w:rsidR="00032DAA" w:rsidRPr="00DC4C94" w:rsidRDefault="00032DAA">
      <w:pPr>
        <w:autoSpaceDE w:val="0"/>
        <w:autoSpaceDN w:val="0"/>
        <w:spacing w:after="64" w:line="220" w:lineRule="exact"/>
        <w:rPr>
          <w:lang w:val="ru-RU"/>
        </w:rPr>
      </w:pPr>
    </w:p>
    <w:p w:rsidR="00032DAA" w:rsidRDefault="00DC4C94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778"/>
        <w:gridCol w:w="528"/>
        <w:gridCol w:w="1104"/>
        <w:gridCol w:w="1140"/>
        <w:gridCol w:w="806"/>
        <w:gridCol w:w="2822"/>
        <w:gridCol w:w="1380"/>
        <w:gridCol w:w="5476"/>
      </w:tblGrid>
      <w:tr w:rsidR="00032DAA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47" w:lineRule="auto"/>
              <w:ind w:left="72" w:right="648"/>
              <w:jc w:val="both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2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4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5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032DAA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DAA" w:rsidRDefault="00032DAA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DAA" w:rsidRDefault="00032DAA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32DAA" w:rsidRDefault="00032DAA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DAA" w:rsidRDefault="00032DAA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DAA" w:rsidRDefault="00032DAA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DAA" w:rsidRDefault="00032DAA"/>
        </w:tc>
      </w:tr>
      <w:tr w:rsidR="00032DAA" w:rsidRPr="004A42C0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1.</w:t>
            </w:r>
            <w:r w:rsidRPr="00DC4C94"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  <w:lang w:val="ru-RU"/>
              </w:rPr>
              <w:t>Натуральные числа. Действия с натуральными числами</w:t>
            </w:r>
          </w:p>
        </w:tc>
      </w:tr>
      <w:tr w:rsidR="00032DAA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Десятичная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система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счисления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Знакомиться с историей арифметики; читать;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записывать натуральные числа</w:t>
            </w: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50" w:lineRule="auto"/>
              <w:ind w:left="74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Фронтальный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математический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50" w:lineRule="auto"/>
              <w:ind w:left="72" w:right="118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https://uchi.ru/teachers/groups/9716472/subjects/1/course_programs/4/cards/13471 https://uchi.ru/teachers/groups/9716472/subjects/1/course_programs/4/cards/13469 https://uchi.ru/teachers/groups/9716472/subjects/1/course_programs/5/cards/144731</w:t>
            </w:r>
          </w:p>
        </w:tc>
      </w:tr>
      <w:tr w:rsidR="00032DAA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Ряд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натуральных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чисел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Исследовать свойства натурального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ряда; распознавать истинные и ложные высказывания о натуральных числах; приводить примеры и </w:t>
            </w:r>
            <w:proofErr w:type="spell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контрпримеры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строить высказывания и отрицания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высказываний о свойствах натуральных чисел;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50" w:lineRule="auto"/>
              <w:ind w:left="72" w:right="118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https://uchi.ru/teachers/groups/9716472/subjects/1/course_programs/5/cards/127433 https://uchi.ru/teachers/groups/9716472/subjects/1/course_programs/5/cards/127434 https://uchi.ru/teachers/groups/9716472/subjects/1/course_programs/5/cards/144732</w:t>
            </w:r>
          </w:p>
        </w:tc>
      </w:tr>
      <w:tr w:rsidR="00032DAA" w:rsidRPr="004A42C0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Натуральный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ряд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Исследовать свойства натурального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ряда; распознавать истинные и ложные высказывания о натуральных числах; приводить примеры и </w:t>
            </w:r>
            <w:proofErr w:type="spell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контрпримеры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строить высказывания и отрицания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высказываний о свойствах натуральных чисел;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0" w:lineRule="auto"/>
              <w:ind w:left="74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ценочного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47" w:lineRule="auto"/>
              <w:ind w:left="72" w:right="118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groups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/9716472/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course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programs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cards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/127435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groups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/9716472/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course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programs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cards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/127436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groups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/9716472/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course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programs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cards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/144733</w:t>
            </w:r>
          </w:p>
        </w:tc>
      </w:tr>
      <w:tr w:rsidR="00032DAA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0.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Исследовать свойства натурального ряда, чисел 0 и 1 при сложении и умножении;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50" w:lineRule="auto"/>
              <w:ind w:left="72" w:right="118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https://uchi.ru/teachers/groups/9716472/subjects/1/course_programs/5/cards/127437 https://uchi.ru/teachers/groups/9716472/subjects/1/course_programs/5/cards/169666 https://uchi.ru/teachers/groups/9716472/subjects/1/course_programs/5/cards/168924</w:t>
            </w:r>
          </w:p>
        </w:tc>
      </w:tr>
      <w:tr w:rsidR="00032DAA" w:rsidRPr="004A42C0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Натуральные числа на </w:t>
            </w:r>
            <w:proofErr w:type="gramStart"/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координатной</w:t>
            </w:r>
            <w:proofErr w:type="gramEnd"/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 прямой.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Изображать </w:t>
            </w: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координатную</w:t>
            </w:r>
            <w:proofErr w:type="gram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прямую, отмечать числа точками на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координатной прямой, находить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координаты точки;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0" w:lineRule="auto"/>
              <w:ind w:left="74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ценочного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groups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/9716472/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course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programs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/21640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/7738/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/312492/</w:t>
            </w:r>
          </w:p>
        </w:tc>
      </w:tr>
      <w:tr w:rsidR="00032DAA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Сравнение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округление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натуральныхчисел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Читать, записывать, сравнивать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натуральные числа; предлагать и обсуждать способы упорядочивания чисел;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правило округления натуральных чисел;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7" w:lineRule="auto"/>
              <w:ind w:left="72" w:right="76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https://uchi.ru/teachers/groups/9716472/subjects/1/course_programs/5/lessons/21641 https://uchi.ru/teachers/groups/9716472/subjects/1/course_programs/5/lessons/10065 https://uchi.ru/teachers/groups/9716472/subjects/1/course_programs/5/cards/34614</w:t>
            </w:r>
          </w:p>
        </w:tc>
      </w:tr>
      <w:tr w:rsidR="00032DAA">
        <w:trPr>
          <w:trHeight w:hRule="exact" w:val="167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Арифметические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действия с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натуральными числами.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арифметические действия с натуральными числами, вычислять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значения числовых выражений со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скобками и без скобок;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прикидку и оценку значений числовых выражений;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предлагать и применять приемы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проверки вычислений;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52" w:lineRule="auto"/>
              <w:ind w:left="72" w:right="76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https://uchi.ru/teachers/groups/9716472/subjects/1/course_programs/5/lessons/21642 https://uchi.ru/teachers/groups/9716472/subjects/1/course_programs/5/lessons/21643 https://uchi.ru/teachers/groups/9716472/subjects/1/course_programs/5/lessons/21645 https://uchi.ru/teachers/groups/9716472/subjects/1/course_programs/5/lessons/21646 https://uchi.ru/teachers/groups/9716472/subjects/1/course_programs/5/lessons/21647</w:t>
            </w:r>
          </w:p>
        </w:tc>
      </w:tr>
    </w:tbl>
    <w:p w:rsidR="00032DAA" w:rsidRDefault="00032DAA">
      <w:pPr>
        <w:autoSpaceDE w:val="0"/>
        <w:autoSpaceDN w:val="0"/>
        <w:spacing w:after="0" w:line="14" w:lineRule="exact"/>
      </w:pPr>
    </w:p>
    <w:p w:rsidR="00032DAA" w:rsidRDefault="00032DAA">
      <w:pPr>
        <w:sectPr w:rsidR="00032DAA">
          <w:pgSz w:w="16840" w:h="11900"/>
          <w:pgMar w:top="282" w:right="640" w:bottom="31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32DAA" w:rsidRDefault="00032DA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778"/>
        <w:gridCol w:w="528"/>
        <w:gridCol w:w="1104"/>
        <w:gridCol w:w="1140"/>
        <w:gridCol w:w="806"/>
        <w:gridCol w:w="2822"/>
        <w:gridCol w:w="1380"/>
        <w:gridCol w:w="5476"/>
      </w:tblGrid>
      <w:tr w:rsidR="00032DAA">
        <w:trPr>
          <w:trHeight w:hRule="exact" w:val="20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Свойства нуля при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сложении и умножении, свойства единицы при умножении.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Исследовать свойства натурального ряда, чисел 0 и 1 при сложении 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умножении;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истинные и ложные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высказывания о натуральных числах; приводить примеры и </w:t>
            </w:r>
            <w:proofErr w:type="spell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контрпримеры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строить высказывания;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 отрицания высказываний о свойствах натуральных чисел</w:t>
            </w: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7" w:lineRule="auto"/>
              <w:ind w:left="74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математический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2" w:right="201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https://dic.academic.ru/dic.nsf/ruwiki/26277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https://resh.edu.ru/subject/lesson/7706/main/266154/</w:t>
            </w:r>
          </w:p>
        </w:tc>
      </w:tr>
      <w:tr w:rsidR="00032DAA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Переместительное 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сочетательное свойства сложения и умножения, распределительное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свойство умножения.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при вычислениях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распределительное свойство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умножения;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формулировать и применять правила преобразования числовых выражений на основе свойств арифметических действий;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https://uchi.ru/teachers/groups/9716472/subjects/1/course_programs/5/lessons/50619 https://resh.edu.ru/subject/lesson/7722/start/287667/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https://resh.edu.ru/subject/lesson/7724/start/311531/</w:t>
            </w:r>
          </w:p>
        </w:tc>
      </w:tr>
      <w:tr w:rsidR="00032DAA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Делители и кратные числа, разложение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числа на множители.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Формулировать определения делителя и кратного;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делители и кратные числа; распознавать истинные и ложные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высказывания о натуральных числах; приводить примеры и </w:t>
            </w:r>
            <w:proofErr w:type="spell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контрпримеры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строить высказывания и отрицания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высказываний о свойствах натуральных чисел;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https://uchi.ru/teachers/groups/9716472/subjects/1/course_programs/5/lessons/2650</w:t>
            </w:r>
          </w:p>
        </w:tc>
      </w:tr>
      <w:tr w:rsidR="00032DAA">
        <w:trPr>
          <w:trHeight w:hRule="exact" w:val="9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1.11.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Деление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остатком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арифметические действия с натуральными числами;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находить остатки от деления 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неполное частное;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45" w:lineRule="auto"/>
              <w:ind w:left="74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https://resh.edu.ru/subject/lesson/7709/start/325151/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https://uchi.ru/teachers/groups/9716472/subjects/1/course_programs/5/lessons/2454</w:t>
            </w:r>
          </w:p>
        </w:tc>
      </w:tr>
      <w:tr w:rsidR="00032DAA" w:rsidRPr="004A42C0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1.12.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Простые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составные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числа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Формулировать определения делителя и кратного;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делители и кратные числа; распознавать простые и составные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числа;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раскладывать составные числа на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простые множители;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0" w:lineRule="auto"/>
              <w:ind w:left="74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ценочного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groups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/9716472/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course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programs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/3501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groups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/9716472/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course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programs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/3502</w:t>
            </w:r>
          </w:p>
        </w:tc>
      </w:tr>
      <w:tr w:rsidR="00032DAA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1.13.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Признаки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делимости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2, 5, 10, 3, 9.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Формулировать определения делителя и кратного, называть делители 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кратные числа; распознавать простые и составные числа; формулировать 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признаки делимости на 2, 3, 5, 9, 10; применять алгоритм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разложения числа на простые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множители; находить остатки от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деления и неполное частное;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4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7" w:lineRule="auto"/>
              <w:ind w:left="72" w:right="154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https://uchi.ru/teachers/groups/9716472/subjects/1/course_programs/5/lessons/3499 https://uchi.ru/teachers/groups/9716472/subjects/1/course_programs/5/lessons/3500 https://uchi.ru/teachers/groups/9716472/subjects/1/course_programs/5/lessons/3503</w:t>
            </w:r>
          </w:p>
        </w:tc>
      </w:tr>
    </w:tbl>
    <w:p w:rsidR="00032DAA" w:rsidRDefault="00032DAA">
      <w:pPr>
        <w:autoSpaceDE w:val="0"/>
        <w:autoSpaceDN w:val="0"/>
        <w:spacing w:after="0" w:line="14" w:lineRule="exact"/>
      </w:pPr>
    </w:p>
    <w:p w:rsidR="00032DAA" w:rsidRDefault="00032DAA">
      <w:pPr>
        <w:sectPr w:rsidR="00032DAA">
          <w:pgSz w:w="16840" w:h="11900"/>
          <w:pgMar w:top="284" w:right="640" w:bottom="59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32DAA" w:rsidRDefault="00032DA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778"/>
        <w:gridCol w:w="528"/>
        <w:gridCol w:w="1104"/>
        <w:gridCol w:w="1140"/>
        <w:gridCol w:w="806"/>
        <w:gridCol w:w="2822"/>
        <w:gridCol w:w="1380"/>
        <w:gridCol w:w="5476"/>
      </w:tblGrid>
      <w:tr w:rsidR="00032DAA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1.14.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Степень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натуральным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показателем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50" w:lineRule="auto"/>
              <w:ind w:left="72"/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Записывать произведение в виде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степени, читать степени, использовать терминологию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основание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показатель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вычислять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значения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степеней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https://uchi.ru/teachers/groups/9716472/subjects/1/course_programs/5/lessons/78701 https://resh.edu.ru/subject/lesson/7713/start/272325/</w:t>
            </w:r>
          </w:p>
        </w:tc>
      </w:tr>
      <w:tr w:rsidR="00032DAA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1.15.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Числовые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выражения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порядок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действий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арифметические действия с натуральными числами, вычислять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значения числовых выражений со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скобками и без скобок;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прикидку и оценку значений числовых выражений;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предлагать и применять приемы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проверки вычислений; формулировать и применять правила преобразования числовых выражений на основе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свойств арифметических действий;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4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https://uchi.ru/teachers/groups/9716472/subjects/1/course_programs/5/lessons/21648 https://resh.edu.ru/subject/lesson/7708/start/325182/</w:t>
            </w:r>
          </w:p>
        </w:tc>
      </w:tr>
      <w:tr w:rsidR="00032DAA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1.16.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Решение текстовых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задач на все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арифметические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действия, на движение и покупки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Решать текстовые задачи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арифметическим способом,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зависимости между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величинами (скорость, время,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расстояние; цена, количество,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стоимость и др.): анализировать 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осмысливать текст задачи,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переформулировать условие, извлекать необходимые данные, устанавливать зависимости между величинами,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строить логическую цепочку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рассуждений;</w:t>
            </w:r>
            <w:proofErr w:type="gram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54" w:lineRule="auto"/>
              <w:ind w:left="72" w:right="76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https://uchi.ru/teachers/groups/9716472/subjects/1/course_programs/5/lessons/21653 https://uchi.ru/teachers/groups/9716472/subjects/1/course_programs/5/lessons/21654 https://uchi.ru/teachers/groups/9716472/subjects/1/course_programs/5/lessons/21655 https://uchi.ru/teachers/groups/9716472/subjects/1/course_programs/5/lessons/21656 https://uchi.ru/teachers/groups/9716472/subjects/1/course_programs/5/lessons/21657 https://uchi.ru/teachers/groups/9716472/subjects/1/course_programs/5/lessons/21658 https://uchi.ru/teachers/groups/9716472/subjects/1/course_programs/5/lessons/21659</w:t>
            </w:r>
          </w:p>
        </w:tc>
      </w:tr>
      <w:tr w:rsidR="00032DAA">
        <w:trPr>
          <w:trHeight w:hRule="exact" w:val="348"/>
        </w:trPr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</w:tr>
      <w:tr w:rsidR="00032DAA" w:rsidRPr="004A42C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 2. </w:t>
            </w:r>
            <w:r w:rsidRPr="00DC4C94"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  <w:lang w:val="ru-RU"/>
              </w:rPr>
              <w:t>Наглядная геометрия. Линии на плоскости</w:t>
            </w:r>
          </w:p>
        </w:tc>
      </w:tr>
      <w:tr w:rsidR="00032DAA" w:rsidRPr="004A42C0">
        <w:trPr>
          <w:trHeight w:hRule="exact" w:val="28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Точка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прямая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отрезок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луч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на чертежах;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рисунках;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описывать;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используя терминологию;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изображать с помощью чертежных инструментов: точку;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прямую;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отрезок;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луч; распознавать;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объектов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реального мира;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имеющих форму изученных фигур; оценивать их реальные линейные размеры;</w:t>
            </w:r>
            <w:proofErr w:type="gram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0" w:lineRule="auto"/>
              <w:ind w:left="74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 по готовым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чертежам;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groups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/9716472/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course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programs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/21649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/7741/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/312461/ </w:t>
            </w:r>
            <w:r w:rsidRPr="00DC4C94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groups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/9716472/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course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programs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/68165</w:t>
            </w:r>
          </w:p>
        </w:tc>
      </w:tr>
    </w:tbl>
    <w:p w:rsidR="00032DAA" w:rsidRPr="00DC4C94" w:rsidRDefault="00032DAA">
      <w:pPr>
        <w:autoSpaceDE w:val="0"/>
        <w:autoSpaceDN w:val="0"/>
        <w:spacing w:after="0" w:line="14" w:lineRule="exact"/>
        <w:rPr>
          <w:lang w:val="ru-RU"/>
        </w:rPr>
      </w:pPr>
    </w:p>
    <w:p w:rsidR="00032DAA" w:rsidRPr="00DC4C94" w:rsidRDefault="00032DAA">
      <w:pPr>
        <w:rPr>
          <w:lang w:val="ru-RU"/>
        </w:rPr>
        <w:sectPr w:rsidR="00032DAA" w:rsidRPr="00DC4C94">
          <w:pgSz w:w="16840" w:h="11900"/>
          <w:pgMar w:top="284" w:right="640" w:bottom="106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32DAA" w:rsidRPr="00DC4C94" w:rsidRDefault="00032DAA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778"/>
        <w:gridCol w:w="528"/>
        <w:gridCol w:w="1104"/>
        <w:gridCol w:w="1140"/>
        <w:gridCol w:w="806"/>
        <w:gridCol w:w="2822"/>
        <w:gridCol w:w="1380"/>
        <w:gridCol w:w="5476"/>
      </w:tblGrid>
      <w:tr w:rsidR="00032DAA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Ломаная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на чертежах;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рисунках;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описывать;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используя терминологию;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изображать с помощью чертежных инструментов ломаную; распознавать; приводить примеры объектов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реального мира;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имеющих форму ломаной;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оценивать её реальные линейные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размеры;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5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ориентированного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задания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https://uchi.ru/teachers/groups/9716472/subjects/1/course_programs/5/cards/72223</w:t>
            </w:r>
          </w:p>
        </w:tc>
      </w:tr>
      <w:tr w:rsidR="00032DAA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Измерение длины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отрезка, метрические единицы измерения длины.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линейку как инструмент для построения и измерения отрезков; вычислять длины отрезков;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ломаных; понимать и использовать при решении задач зависимости между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единицами метрической системы мер; знакомиться с </w:t>
            </w:r>
            <w:proofErr w:type="spell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неметрическими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системами мер;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выражать длину в различных единицах измерения;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карточкам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https://resh.edu.ru/subject/lesson/7740/start/234851/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https://resh.edu.ru/subject/lesson/7739/start/233456/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https://uchi.ru/teachers/groups/9716472/subjects/1/course_programs/5/cards/243185 https://uchi.ru/teachers/groups/9716472/subjects/1/course_programs/5/cards/243186</w:t>
            </w:r>
          </w:p>
        </w:tc>
      </w:tr>
      <w:tr w:rsidR="00032DAA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Окружность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круг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на чертежах;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рисунках;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описывать;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используя терминологию;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изображать с помощью циркуля окружность;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круг; приводить примеры объектов реального мира;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имеющих форму окружности;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круга.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Исследовать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фигуры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конфигурации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помощью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цифровых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ресурсов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https://uchi.ru/teachers/groups/9716472/subjects/1/course_programs/5/lessons/60893</w:t>
            </w:r>
          </w:p>
        </w:tc>
      </w:tr>
      <w:tr w:rsidR="00032DAA">
        <w:trPr>
          <w:trHeight w:hRule="exact" w:val="20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Практическая работа</w:t>
            </w:r>
            <w:proofErr w:type="gramStart"/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«П</w:t>
            </w:r>
            <w:proofErr w:type="gramEnd"/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остроение узора из окружностей».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Строить окружность заданного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радиуса; изображать конфигурации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геометрических фигур из окружностей; их частей на нелинованной и клетчатой бумаге; предлагать;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описывать и обсуждать способы;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алгоритмы построения; исследовать фигуры и конфигурации с помощью цифровых ресурсов</w:t>
            </w: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45" w:lineRule="auto"/>
              <w:ind w:left="74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45" w:lineRule="auto"/>
              <w:ind w:left="72" w:right="129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https://youtu.be/eBkp3tb3X0Y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https://klike.net/4665-risunki-cirkulem-dlja-srisovki-25-foto.html</w:t>
            </w:r>
          </w:p>
        </w:tc>
      </w:tr>
    </w:tbl>
    <w:p w:rsidR="00032DAA" w:rsidRDefault="00032DAA">
      <w:pPr>
        <w:autoSpaceDE w:val="0"/>
        <w:autoSpaceDN w:val="0"/>
        <w:spacing w:after="0" w:line="14" w:lineRule="exact"/>
      </w:pPr>
    </w:p>
    <w:p w:rsidR="00032DAA" w:rsidRDefault="00032DAA">
      <w:pPr>
        <w:sectPr w:rsidR="00032DAA">
          <w:pgSz w:w="16840" w:h="11900"/>
          <w:pgMar w:top="284" w:right="640" w:bottom="123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32DAA" w:rsidRDefault="00032DA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778"/>
        <w:gridCol w:w="528"/>
        <w:gridCol w:w="1104"/>
        <w:gridCol w:w="1140"/>
        <w:gridCol w:w="806"/>
        <w:gridCol w:w="2822"/>
        <w:gridCol w:w="1380"/>
        <w:gridCol w:w="5476"/>
      </w:tblGrid>
      <w:tr w:rsidR="00032DAA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Угол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на чертежах;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рисунках;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описывать;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используя терминологию;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изображать с помощью чертежных инструментов угол; приводить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примеры объектов реального мира;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имеющих форму углов;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оценивать их линейные размеры;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транспортир как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 для построения 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измерения величины угла; строить угол заданной величины;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https://uchi.ru/teachers/groups/9716472/subjects/1/course_programs/5/cards/232710 https://uchi.ru/teachers/groups/9716472/subjects/1/course_programs/5/cards/232711</w:t>
            </w:r>
          </w:p>
        </w:tc>
      </w:tr>
      <w:tr w:rsidR="00032DAA" w:rsidRPr="004A42C0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Прямой, острый, тупой и развёрнутый углы.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транспортир как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 для построения 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измерения величины угла; строить угол заданной величины; распознавать 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изображать на нелинованной 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клетчатой бумаге прямой;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острый;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тупой;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развернутый углы; сравнивать углы;</w:t>
            </w:r>
            <w:proofErr w:type="gram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0" w:lineRule="auto"/>
              <w:ind w:left="74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ценочного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groups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/9716472/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course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programs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cards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/232711</w:t>
            </w:r>
          </w:p>
        </w:tc>
      </w:tr>
      <w:tr w:rsidR="00032DAA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Измерение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углов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транспортир как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 для измерения величины угла; строить угол заданной величины; распознавать и изображать на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нелинованной и клетчатой бумаге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острый;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тупой;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развернутый углы; сравнивать углы;</w:t>
            </w:r>
            <w:proofErr w:type="gram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https://resh.edu.ru/subject/lesson/7735/start/234882/</w:t>
            </w:r>
          </w:p>
        </w:tc>
      </w:tr>
      <w:tr w:rsidR="00032DAA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Практическая работа</w:t>
            </w:r>
            <w:proofErr w:type="gramStart"/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«П</w:t>
            </w:r>
            <w:proofErr w:type="gramEnd"/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остроение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углов»Практическая работа «Построение углов»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транспортир как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 для построения 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измерения величины угла; строить угол заданной величины; распознавать 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изображать на нелинованной 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клетчатой бумаге прямой;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острый;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тупой;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развернутый углы; сравнивать углы;</w:t>
            </w:r>
            <w:proofErr w:type="gram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45" w:lineRule="auto"/>
              <w:ind w:left="74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50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https://resh.edu.ru/subject/lesson/7735/start/234882/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https://infourok.ru/prakticheskaya-rabota-po-teme-izmerenie-i-postroenie-uglov-5001997.html</w:t>
            </w:r>
          </w:p>
        </w:tc>
      </w:tr>
      <w:tr w:rsidR="00032DAA">
        <w:trPr>
          <w:trHeight w:hRule="exact" w:val="348"/>
        </w:trPr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</w:tr>
      <w:tr w:rsidR="00032DAA">
        <w:trPr>
          <w:trHeight w:hRule="exact" w:val="33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>Обыкновенные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>дроби</w:t>
            </w:r>
            <w:proofErr w:type="spellEnd"/>
          </w:p>
        </w:tc>
      </w:tr>
    </w:tbl>
    <w:p w:rsidR="00032DAA" w:rsidRDefault="00032DAA">
      <w:pPr>
        <w:autoSpaceDE w:val="0"/>
        <w:autoSpaceDN w:val="0"/>
        <w:spacing w:after="0" w:line="14" w:lineRule="exact"/>
      </w:pPr>
    </w:p>
    <w:p w:rsidR="00032DAA" w:rsidRDefault="00032DAA">
      <w:pPr>
        <w:sectPr w:rsidR="00032DAA">
          <w:pgSz w:w="16840" w:h="11900"/>
          <w:pgMar w:top="284" w:right="640" w:bottom="115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32DAA" w:rsidRDefault="00032DA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778"/>
        <w:gridCol w:w="528"/>
        <w:gridCol w:w="1104"/>
        <w:gridCol w:w="1140"/>
        <w:gridCol w:w="806"/>
        <w:gridCol w:w="2822"/>
        <w:gridCol w:w="1380"/>
        <w:gridCol w:w="5476"/>
      </w:tblGrid>
      <w:tr w:rsidR="00032DAA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Дробь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записывать обыкновенные дроби; изображать обыкновенные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дроби точками на координатной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прямой; моделировать в графической; предметной форме;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помощью компьютера понятия и свойства;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связанные с обыкновенной дробью; знакомиться с историей развития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арифметики;</w:t>
            </w:r>
            <w:proofErr w:type="gram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50" w:lineRule="auto"/>
              <w:ind w:left="72" w:right="154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https://uchi.ru/teachers/groups/9716472/subjects/1/course_programs/5/lessons/1456 https://uchi.ru/teachers/groups/9716472/subjects/1/course_programs/5/lessons/1457 https://uchi.ru/teachers/groups/9716472/subjects/1/course_programs/5/lessons/1458 https://uchi.ru/teachers/groups/9716472/subjects/1/course_programs/5/lessons/1459</w:t>
            </w:r>
          </w:p>
        </w:tc>
      </w:tr>
      <w:tr w:rsidR="00032DAA" w:rsidRPr="004A42C0">
        <w:trPr>
          <w:trHeight w:hRule="exact" w:val="303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Правильные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и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неправильные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дроби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Моделировать в графической;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предметной форме;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помощью компьютера понятия и свойства;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связанные с обыкновенной дробью; читать и записывать;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обыкновенные дроби;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предлагать;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обосновывать и обсуждать способы упорядочивания дробей; распознавать истинные и ложные высказывания о дробях;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и </w:t>
            </w:r>
            <w:proofErr w:type="spell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контрпримеры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строить высказывания и отрицания высказываний</w:t>
            </w: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0" w:lineRule="auto"/>
              <w:ind w:left="74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ценочного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be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AlTzQNSLiu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4 </w:t>
            </w:r>
            <w:r w:rsidRPr="00DC4C94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obyknovennye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drobi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-13744/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pravilnye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nepravilnye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drobi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smeshannye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chisla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poniatie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zapis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chtenie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-13674/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068-4762-869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dd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21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aa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bd</w:t>
            </w:r>
            <w:proofErr w:type="spellEnd"/>
          </w:p>
        </w:tc>
      </w:tr>
      <w:tr w:rsidR="00032DAA">
        <w:trPr>
          <w:trHeight w:hRule="exact" w:val="244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177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Основноесвойство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дроби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Изображать обыкновенные дроби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точками на координатной прямой;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координатную прямую для сравнения дробей; формулировать; записывать с помощью букв основное свойство обыкновенной дроби;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основное свойство дроби для сокращения дробей и приведения дроби к новому знаменателю;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критически оценивать полученный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результат; осуществлять самоконтроль; находить ошибки;</w:t>
            </w:r>
            <w:proofErr w:type="gramEnd"/>
          </w:p>
        </w:tc>
        <w:tc>
          <w:tcPr>
            <w:tcW w:w="13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45" w:lineRule="auto"/>
              <w:ind w:left="74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https://uchi.ru/teachers/groups/9716472/subjects/1/course_programs/5/lessons/1951 https://uchi.ru/teachers/groups/9716472/subjects/1/course_programs/5/lessons/1952</w:t>
            </w:r>
          </w:p>
        </w:tc>
      </w:tr>
    </w:tbl>
    <w:p w:rsidR="00032DAA" w:rsidRDefault="00032DAA">
      <w:pPr>
        <w:autoSpaceDE w:val="0"/>
        <w:autoSpaceDN w:val="0"/>
        <w:spacing w:after="0" w:line="14" w:lineRule="exact"/>
      </w:pPr>
    </w:p>
    <w:p w:rsidR="00032DAA" w:rsidRDefault="00032DAA">
      <w:pPr>
        <w:sectPr w:rsidR="00032DAA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32DAA" w:rsidRDefault="00032DA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778"/>
        <w:gridCol w:w="528"/>
        <w:gridCol w:w="1104"/>
        <w:gridCol w:w="1140"/>
        <w:gridCol w:w="806"/>
        <w:gridCol w:w="2822"/>
        <w:gridCol w:w="1380"/>
        <w:gridCol w:w="5476"/>
      </w:tblGrid>
      <w:tr w:rsidR="00032DAA">
        <w:trPr>
          <w:trHeight w:hRule="exact"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Сравнение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дробей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и записывать;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обыкновенные дроби;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предлагать;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обосновывать и обсуждать способы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упорядочивания дробей; использовать координатную прямую для сравнения дробей; использовать основное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свойство дроби для приведения дроби к новому знаменателю; распознавать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истинные и ложные высказывания о дробях;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и </w:t>
            </w:r>
            <w:proofErr w:type="spell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контрпримеры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строить высказывания и отрицания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высказываний; критически оценивать полученный результат; осуществлять самоконтроль;</w:t>
            </w:r>
            <w:proofErr w:type="gram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находить ошибки;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7" w:lineRule="auto"/>
              <w:ind w:left="72" w:right="154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https://uchi.ru/teachers/groups/9716472/subjects/1/course_programs/5/lessons/1950 https://uchi.ru/teachers/groups/9716472/subjects/1/course_programs/5/lessons/1951 https://uchi.ru/teachers/groups/9716472/subjects/1/course_programs/5/lessons/1952</w:t>
            </w:r>
          </w:p>
        </w:tc>
      </w:tr>
      <w:tr w:rsidR="00032DAA">
        <w:trPr>
          <w:trHeight w:hRule="exact" w:val="32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45" w:lineRule="auto"/>
              <w:ind w:right="144"/>
              <w:jc w:val="center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Сложение и вычитание обыкновенных дробей.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арифметические действия с обыкновенными дробями; применять свойства арифметических действий для рационализации вычислений;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прикидку и оценку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результата вычислений; предлагать и применять приёмы проверки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вычислений; решать текстовые задачи; содержащие дробные данные;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моделировать ход решения задачи с помощью рисунка;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схемы;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таблицы; приводить;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разбирать;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оценивать различные решения;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записи решений текстовых задач;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Зачет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50" w:lineRule="auto"/>
              <w:ind w:left="72" w:right="154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https://uchi.ru/teachers/groups/9716472/subjects/1/course_programs/5/lessons/1953 https://uchi.ru/teachers/groups/9716472/subjects/1/course_programs/5/lessons/1462 https://uchi.ru/teachers/groups/9716472/subjects/1/course_programs/5/lessons/1463</w:t>
            </w:r>
          </w:p>
        </w:tc>
      </w:tr>
      <w:tr w:rsidR="00032DAA">
        <w:trPr>
          <w:trHeight w:hRule="exact" w:val="37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Смешанная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дробь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смешанную дробь в виде неправильной и выделять целую часть из неправильной дроби; выполнять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арифметические действия с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обыкновенными дробями; применять свойства арифметических действий для рационализации вычислений;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прикидку и оценку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результата вычислений; предлагать и применять приёмы проверки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вычислений; решать текстовые задачи; содержащие дробные данные;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моделировать ход решения задачи с помощью рисунка;</w:t>
            </w:r>
            <w:proofErr w:type="gram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схемы;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таблицы; приводить;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разбирать;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оценивать различные решения;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записи решений текстовых задач;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52" w:lineRule="auto"/>
              <w:ind w:left="72" w:right="154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https://uchi.ru/teachers/groups/9716472/subjects/1/course_programs/5/lessons/1593 https://uchi.ru/teachers/groups/9716472/subjects/1/course_programs/5/lessons/1594 https://uchi.ru/teachers/groups/9716472/subjects/1/course_programs/5/lessons/1595 https://uchi.ru/teachers/groups/9716472/subjects/1/course_programs/5/lessons/1783 https://uchi.ru/teachers/groups/9716472/subjects/1/course_programs/5/lessons/1784 https://uchi.ru/teachers/groups/9716472/subjects/1/course_programs/5/lessons/1785</w:t>
            </w:r>
          </w:p>
        </w:tc>
      </w:tr>
    </w:tbl>
    <w:p w:rsidR="00032DAA" w:rsidRDefault="00032DAA">
      <w:pPr>
        <w:autoSpaceDE w:val="0"/>
        <w:autoSpaceDN w:val="0"/>
        <w:spacing w:after="0" w:line="14" w:lineRule="exact"/>
      </w:pPr>
    </w:p>
    <w:p w:rsidR="00032DAA" w:rsidRDefault="00032DAA">
      <w:pPr>
        <w:sectPr w:rsidR="00032DAA">
          <w:pgSz w:w="16840" w:h="11900"/>
          <w:pgMar w:top="284" w:right="640" w:bottom="43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32DAA" w:rsidRDefault="00032DA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778"/>
        <w:gridCol w:w="528"/>
        <w:gridCol w:w="1104"/>
        <w:gridCol w:w="1140"/>
        <w:gridCol w:w="806"/>
        <w:gridCol w:w="2822"/>
        <w:gridCol w:w="1380"/>
        <w:gridCol w:w="5476"/>
      </w:tblGrid>
      <w:tr w:rsidR="00032DAA">
        <w:trPr>
          <w:trHeight w:hRule="exact" w:val="32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Умножение и деление обыкновенных дробей; взаимно-обратные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дроби.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арифметические действия с обыкновенными дробями; применять свойства арифметических действий для рационализации вычислений;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прикидку и оценку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результата вычислений; предлагать и применять приёмы проверки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вычислений; решать текстовые задачи; содержащие дробные данные;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моделировать ход решения задачи с помощью рисунка;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схемы;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таблицы; приводить;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разбирать;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оценивать различные решения;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записи решений текстовых задач;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Зачет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54" w:lineRule="auto"/>
              <w:ind w:left="72" w:right="154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https://uchi.ru/teachers/groups/9716472/subjects/1/course_programs/5/lessons/4927 https://uchi.ru/teachers/groups/9716472/subjects/1/course_programs/5/lessons/4928 https://uchi.ru/teachers/groups/9716472/subjects/1/course_programs/5/lessons/4929 https://uchi.ru/teachers/groups/9716472/subjects/1/course_programs/5/lessons/4930 https://uchi.ru/teachers/groups/9716472/subjects/1/course_programs/5/lessons/4931 https://uchi.ru/teachers/groups/9716472/subjects/1/course_programs/5/lessons/4932 https://uchi.ru/teachers/groups/9716472/subjects/1/course_programs/5/lessons/4933 https://uchi.ru/teachers/groups/9716472/subjects/1/course_programs/5/lessons/4934</w:t>
            </w:r>
          </w:p>
        </w:tc>
      </w:tr>
      <w:tr w:rsidR="00032DAA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0" w:lineRule="auto"/>
              <w:ind w:left="72" w:right="386"/>
              <w:jc w:val="both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Решение текстовых задач, </w:t>
            </w:r>
            <w:proofErr w:type="gramStart"/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со</w:t>
            </w:r>
            <w:proofErr w:type="gramEnd"/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 держащих дроби.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Решать текстовые задачи;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содержащие дробные данные;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моделировать ход решения задачи с помощью рисунка;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схемы;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таблицы; приводить;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разбирать;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оценивать различные решения;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записи решений текстовых задач;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критически оценивать полученный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результат; осуществлять самоконтроль; проверяя ответ на соответствие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условию;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находить ошибки;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45" w:lineRule="auto"/>
              <w:ind w:left="74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http://spacemath.xyz/zadachi-na-drobi/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https://uchi.ru/teachers/groups/9716472/subjects/1/course_programs/5/lessons/3200 https://uchi.ru/teachers/groups/9716472/subjects/1/course_programs/5/lessons/1954</w:t>
            </w:r>
          </w:p>
        </w:tc>
      </w:tr>
      <w:tr w:rsidR="00032DAA">
        <w:trPr>
          <w:trHeight w:hRule="exact" w:val="32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Основные за дачи на дроби.</w:t>
            </w:r>
            <w:proofErr w:type="gram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Решать текстовые задачи;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содержащие дробные данные;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задачи на нахождение части целого и целого по его части; выявлять их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сходства и различия; моделировать ход решения задачи с помощью рисунка; схемы;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таблицы; приводить;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разбирать;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оценивать различные решения;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записи решений текстовых задач;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критически оценивать полученный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результат; осуществлять самоконтроль; проверяя ответ на соответствие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условию;</w:t>
            </w:r>
            <w:proofErr w:type="gram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находить ошибки;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https://resh.edu.ru/subject/lesson/7780/conspect/287888/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https://resh.edu.ru/subject/lesson/7779/conspect/287919/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https://uchi.ru/teachers/groups/9716472/subjects/1/course_programs/5/lessons/3200 https://uchi.ru/teachers/groups/9716472/subjects/1/course_programs/5/lessons/1954</w:t>
            </w:r>
          </w:p>
        </w:tc>
      </w:tr>
    </w:tbl>
    <w:p w:rsidR="00032DAA" w:rsidRDefault="00032DAA">
      <w:pPr>
        <w:autoSpaceDE w:val="0"/>
        <w:autoSpaceDN w:val="0"/>
        <w:spacing w:after="0" w:line="14" w:lineRule="exact"/>
      </w:pPr>
    </w:p>
    <w:p w:rsidR="00032DAA" w:rsidRDefault="00032DAA">
      <w:pPr>
        <w:sectPr w:rsidR="00032DAA">
          <w:pgSz w:w="16840" w:h="11900"/>
          <w:pgMar w:top="284" w:right="640" w:bottom="98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32DAA" w:rsidRDefault="00032DA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778"/>
        <w:gridCol w:w="528"/>
        <w:gridCol w:w="1104"/>
        <w:gridCol w:w="1140"/>
        <w:gridCol w:w="806"/>
        <w:gridCol w:w="2822"/>
        <w:gridCol w:w="1380"/>
        <w:gridCol w:w="5476"/>
      </w:tblGrid>
      <w:tr w:rsidR="00032DAA">
        <w:trPr>
          <w:trHeight w:hRule="exact" w:val="53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Применение букв для записи математических выражений 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предложений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записывать с помощью букв основное свойство обыкновенной дроби;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арифметические действия с обыкновенными дробями; применять свойства арифметических действий для рационализации вычислений;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прикидку и оценку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результата вычислений; предлагать и применять приёмы проверки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вычислений;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истинные и ложные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высказывания о дробях;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и </w:t>
            </w:r>
            <w:proofErr w:type="spell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контрпримеры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строить высказывания и отрицания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высказываний; решать текстовые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задачи;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содержащие дробные данные;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разбирать;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оценивать различные решения;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записи решений текстовых задач;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критически оценивать полученный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результат; осуществлять самоконтроль; проверяя ответ на соответствие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условию;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находить ошибки;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7" w:lineRule="auto"/>
              <w:ind w:left="72" w:right="288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https://youtu.be/Qe1JQYIIfdM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https://resh.edu.ru/subject/lesson/1429/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https://youtu.be/DNBmL774yCQ</w:t>
            </w:r>
          </w:p>
        </w:tc>
      </w:tr>
      <w:tr w:rsidR="00032DAA">
        <w:trPr>
          <w:trHeight w:hRule="exact" w:val="350"/>
        </w:trPr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</w:tr>
      <w:tr w:rsidR="00032DAA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>Наглядная</w:t>
            </w:r>
            <w:proofErr w:type="spellEnd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>геометрия</w:t>
            </w:r>
            <w:proofErr w:type="spellEnd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>Многоугольники</w:t>
            </w:r>
            <w:proofErr w:type="spellEnd"/>
          </w:p>
        </w:tc>
      </w:tr>
      <w:tr w:rsidR="00032DAA" w:rsidRPr="004A42C0">
        <w:trPr>
          <w:trHeight w:hRule="exact" w:val="37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Многоугольники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7" w:lineRule="auto"/>
              <w:ind w:left="72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Описывать;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используя терминологию;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изображать с помощью чертежных инструментов и от руки;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моделировать из бумаги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многоугольники; приводить примеры объектов реального мира;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имеющих форму многоугольника;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прямоугольника;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квадрата;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треугольника;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оценивать их линейные размеры;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конструировать математические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предложения с помощью связок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«некоторый»;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«любой». Распознавать истинные и ложные высказывания о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многоугольниках;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и </w:t>
            </w:r>
            <w:proofErr w:type="spell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контрпримеры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0" w:lineRule="auto"/>
              <w:ind w:left="74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 по готовым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чертежам;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/7727/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conspect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/325305/ </w:t>
            </w:r>
            <w:r w:rsidRPr="00DC4C94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groups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/9716472/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course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programs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cards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/261953</w:t>
            </w:r>
          </w:p>
        </w:tc>
      </w:tr>
    </w:tbl>
    <w:p w:rsidR="00032DAA" w:rsidRPr="00DC4C94" w:rsidRDefault="00032DAA">
      <w:pPr>
        <w:autoSpaceDE w:val="0"/>
        <w:autoSpaceDN w:val="0"/>
        <w:spacing w:after="0" w:line="14" w:lineRule="exact"/>
        <w:rPr>
          <w:lang w:val="ru-RU"/>
        </w:rPr>
      </w:pPr>
    </w:p>
    <w:p w:rsidR="00032DAA" w:rsidRPr="00DC4C94" w:rsidRDefault="00032DAA">
      <w:pPr>
        <w:rPr>
          <w:lang w:val="ru-RU"/>
        </w:rPr>
        <w:sectPr w:rsidR="00032DAA" w:rsidRPr="00DC4C94">
          <w:pgSz w:w="16840" w:h="11900"/>
          <w:pgMar w:top="284" w:right="640" w:bottom="73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32DAA" w:rsidRPr="00DC4C94" w:rsidRDefault="00032DAA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778"/>
        <w:gridCol w:w="528"/>
        <w:gridCol w:w="1104"/>
        <w:gridCol w:w="1140"/>
        <w:gridCol w:w="806"/>
        <w:gridCol w:w="2822"/>
        <w:gridCol w:w="1380"/>
        <w:gridCol w:w="5476"/>
      </w:tblGrid>
      <w:tr w:rsidR="00032DAA" w:rsidRPr="004A42C0">
        <w:trPr>
          <w:trHeight w:hRule="exact" w:val="47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7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Четырёхугольник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прямоугольник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квадрат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Описывать;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используя терминологию;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изображать с помощью чертежных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инструментов и от руки;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моделировать из бумаги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четырехугольники; приводить примеры объектов реального мира;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имеющих форму четырехугольника; прямоугольника;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квадрата;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оценивать их линейные размеры;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исследовать свойства прямоугольника; квадрата путем эксперимента;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наблюдения;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измерения;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моделирования; сравнивать свойства квадрата и прямоугольника;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конструировать математические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предложения с помощью связок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«некоторый»;</w:t>
            </w:r>
            <w:proofErr w:type="gramEnd"/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«любой»; распознавать истинные 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ложные высказывания о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четырехугольниках;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и </w:t>
            </w:r>
            <w:proofErr w:type="spell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контрпримеры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47" w:lineRule="auto"/>
              <w:ind w:left="74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 по готовым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чертежам;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/7733/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conspect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/233517/ </w:t>
            </w:r>
            <w:r w:rsidRPr="00DC4C94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groups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/9716472/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course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programs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/79480</w:t>
            </w:r>
          </w:p>
        </w:tc>
      </w:tr>
      <w:tr w:rsidR="00032DAA">
        <w:trPr>
          <w:trHeight w:hRule="exact" w:val="3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Практическая работа</w:t>
            </w:r>
            <w:proofErr w:type="gramStart"/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«П</w:t>
            </w:r>
            <w:proofErr w:type="gramEnd"/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остроение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прямоугольника с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заданными сторонами на нелинованной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бумаге».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Строить на нелинованной и клетчатой бумаге квадрат и прямоугольник с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заданными длинами сторон;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исследовать свойства прямоугольника; квадрата путем эксперимента;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наблюдения;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измерения;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моделирования; сравнивать свойства квадрата и прямоугольника;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конструировать математические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предложения с помощью связок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«некоторый»;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«любой»; распознавать истинные и ложные высказывания;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и </w:t>
            </w:r>
            <w:proofErr w:type="spell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контрпримеры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4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2" w:right="302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https://urok.1sept.ru/articles/603845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https://youtu.be/17ft6t0iHpU</w:t>
            </w:r>
          </w:p>
        </w:tc>
      </w:tr>
    </w:tbl>
    <w:p w:rsidR="00032DAA" w:rsidRDefault="00032DAA">
      <w:pPr>
        <w:autoSpaceDE w:val="0"/>
        <w:autoSpaceDN w:val="0"/>
        <w:spacing w:after="0" w:line="14" w:lineRule="exact"/>
      </w:pPr>
    </w:p>
    <w:p w:rsidR="00032DAA" w:rsidRDefault="00032DAA">
      <w:pPr>
        <w:sectPr w:rsidR="00032DAA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32DAA" w:rsidRDefault="00032DA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778"/>
        <w:gridCol w:w="528"/>
        <w:gridCol w:w="1104"/>
        <w:gridCol w:w="1140"/>
        <w:gridCol w:w="806"/>
        <w:gridCol w:w="2822"/>
        <w:gridCol w:w="1380"/>
        <w:gridCol w:w="5476"/>
      </w:tblGrid>
      <w:tr w:rsidR="00032DAA" w:rsidRPr="004A42C0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Треугольник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Описывать;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используя терминологию;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изображать с помощью чертежных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инструментов и от руки;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моделировать из бумаги треугольники; приводить примеры объектов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реального мира;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имеющих форму треугольника;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оценивать их линейные размеры;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вычислять периметр треугольника;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изображать остроугольные;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прямоугольные;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тупоугольные треугольники;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конструировать математические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предложения с помощью связок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«некоторый»;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«любой»; распознавать истинные и ложные высказывания;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и </w:t>
            </w:r>
            <w:proofErr w:type="spell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контрпримеры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47" w:lineRule="auto"/>
              <w:ind w:left="74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 по готовым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чертежам;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2" w:lineRule="auto"/>
              <w:ind w:left="72" w:right="118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groups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/9716472/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course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programs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cards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/261954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groups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/9716472/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course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programs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cards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/261955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groups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/9716472/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course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programs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cards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/261956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groups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/9716472/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course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programs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cards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/261957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groups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/9716472/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course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programs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cards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/263244</w:t>
            </w:r>
          </w:p>
        </w:tc>
      </w:tr>
      <w:tr w:rsidR="00032DAA" w:rsidRPr="004A42C0">
        <w:trPr>
          <w:trHeight w:hRule="exact" w:val="4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Площадь и периметр прямоугольника 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многоугольников,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составленных из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прямоугольников,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единицы измерения площади.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Вычислять периметр треугольника;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прямоугольника;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многоугольника; площадь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прямоугольника;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квадрата; исследовать зависимость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площади квадрата от длины его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стороны; составлять фигуры из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квадратов и прямоугольников 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находить их площадь;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разбивать фигуры на прямоугольники и квадраты и находить их площадь;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выражать величину площади в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различных единицах измерения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метрической системы мер;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использовать зависимости между метрическими единицами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измерения площади;</w:t>
            </w:r>
            <w:proofErr w:type="gram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знакомиться с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примерами применения площади 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периметра в практических ситуациях; решать задачи из реальной жизни;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предлагать и обсуждать различные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способы решения задач;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0" w:lineRule="auto"/>
              <w:ind w:left="74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ценочного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2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groups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/9716472/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course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programs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cards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/243187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groups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/9716472/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course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programs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cards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/243188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groups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/9716472/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course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programs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/21651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groups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/9716472/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course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programs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/21650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teachers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groups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/9716472/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course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programs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/21652</w:t>
            </w:r>
          </w:p>
        </w:tc>
      </w:tr>
    </w:tbl>
    <w:p w:rsidR="00032DAA" w:rsidRPr="00DC4C94" w:rsidRDefault="00032DAA">
      <w:pPr>
        <w:autoSpaceDE w:val="0"/>
        <w:autoSpaceDN w:val="0"/>
        <w:spacing w:after="0" w:line="14" w:lineRule="exact"/>
        <w:rPr>
          <w:lang w:val="ru-RU"/>
        </w:rPr>
      </w:pPr>
    </w:p>
    <w:p w:rsidR="00032DAA" w:rsidRPr="00DC4C94" w:rsidRDefault="00032DAA">
      <w:pPr>
        <w:rPr>
          <w:lang w:val="ru-RU"/>
        </w:rPr>
        <w:sectPr w:rsidR="00032DAA" w:rsidRPr="00DC4C94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32DAA" w:rsidRPr="00DC4C94" w:rsidRDefault="00032DAA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778"/>
        <w:gridCol w:w="528"/>
        <w:gridCol w:w="1104"/>
        <w:gridCol w:w="1140"/>
        <w:gridCol w:w="806"/>
        <w:gridCol w:w="2822"/>
        <w:gridCol w:w="1380"/>
        <w:gridCol w:w="5476"/>
      </w:tblGrid>
      <w:tr w:rsidR="00032DAA">
        <w:trPr>
          <w:trHeight w:hRule="exact"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4.6.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Периметр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много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угольника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Описывать;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используя терминологию;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изображать с помощью чертежных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инструментов и от рук; вычислять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периметр треугольника;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прямоугольника;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многоугольника; площадь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прямоугольника;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квадрата; разбивать фигуры на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прямоугольники и квадраты и находить их площадь; выражать величину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площади в различных единицах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измерения метрической системы мер; понимать и использовать зависимости между метрическими единицами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измерения площади; решать задачи из реальной жизни;</w:t>
            </w:r>
            <w:proofErr w:type="gram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https://uchi.ru/teachers/groups/9716472/subjects/1/course_programs/5/cards/72230 https://youtu.be/Z8wekiAmdIs</w:t>
            </w:r>
          </w:p>
        </w:tc>
      </w:tr>
      <w:tr w:rsidR="00032DAA">
        <w:trPr>
          <w:trHeight w:hRule="exact" w:val="348"/>
        </w:trPr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</w:tr>
      <w:tr w:rsidR="00032DAA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5.</w:t>
            </w:r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 xml:space="preserve">Десятичные </w:t>
            </w:r>
            <w:proofErr w:type="spellStart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>дроби</w:t>
            </w:r>
            <w:proofErr w:type="spellEnd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 xml:space="preserve"> </w:t>
            </w:r>
          </w:p>
        </w:tc>
      </w:tr>
      <w:tr w:rsidR="00032DAA">
        <w:trPr>
          <w:trHeight w:hRule="exact" w:val="24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Десятичная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запись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дробей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десятичную дробь в виде обыкновенной;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записывать десятичные дроби;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предлагать; изображать десятичные дроби точками на координатной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прямой; распознавать истинные 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ложные высказывания о дробях;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и </w:t>
            </w:r>
            <w:proofErr w:type="spell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контрпримеры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строить высказывания и отрицания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высказываний; знакомиться с историей развития арифметики;</w:t>
            </w:r>
            <w:proofErr w:type="gram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7" w:lineRule="auto"/>
              <w:ind w:left="72" w:right="76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https://uchi.ru/teachers/groups/9716472/subjects/1/course_programs/5/lessons/10055 https://uchi.ru/teachers/groups/9716472/subjects/1/course_programs/5/lessons/10056 https://uchi.ru/teachers/groups/9716472/subjects/1/course_programs/5/lessons/10057</w:t>
            </w:r>
          </w:p>
        </w:tc>
      </w:tr>
    </w:tbl>
    <w:p w:rsidR="00032DAA" w:rsidRDefault="00032DAA">
      <w:pPr>
        <w:autoSpaceDE w:val="0"/>
        <w:autoSpaceDN w:val="0"/>
        <w:spacing w:after="0" w:line="14" w:lineRule="exact"/>
      </w:pPr>
    </w:p>
    <w:p w:rsidR="00032DAA" w:rsidRDefault="00032DAA">
      <w:pPr>
        <w:sectPr w:rsidR="00032DAA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32DAA" w:rsidRDefault="00032DA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778"/>
        <w:gridCol w:w="528"/>
        <w:gridCol w:w="1104"/>
        <w:gridCol w:w="1140"/>
        <w:gridCol w:w="806"/>
        <w:gridCol w:w="2822"/>
        <w:gridCol w:w="1380"/>
        <w:gridCol w:w="5476"/>
      </w:tblGrid>
      <w:tr w:rsidR="00032DAA">
        <w:trPr>
          <w:trHeight w:hRule="exact" w:val="43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Сравнение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десятичных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дробей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десятичную дробь в виде обыкновенной;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записывать;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десятичные дроби;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предлагать;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обосновывать и обсуждать способы упорядочивания десятичных дробей; изображать десятичные дроби точками на координатной прямой; распознавать истинные и ложные высказывания о дробях;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и </w:t>
            </w:r>
            <w:proofErr w:type="spell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контрпримеры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строить высказывания и отрицания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высказываний; оперировать дробными числами в реальных жизненных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ситуациях; Критически оценивать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полученный результат;</w:t>
            </w:r>
            <w:proofErr w:type="gram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осуществлять самоконтроль;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проверяя ответ на соответствие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условию;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находить ошибки;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4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https://uchi.ru/teachers/groups/9716472/subjects/1/course_programs/5/lessons/10060 https://uchi.ru/teachers/groups/9716472/subjects/1/course_programs/5/lessons/10061</w:t>
            </w:r>
          </w:p>
        </w:tc>
      </w:tr>
      <w:tr w:rsidR="00032DAA">
        <w:trPr>
          <w:trHeight w:hRule="exact" w:val="567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Действия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с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десятичными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дробями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сходства и различия правил арифметических действий с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натуральными числами и десятичными дробями;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их; выполнять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арифметические действия с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десятичными дробями: выполнять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прикидку и оценку результатов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вычислений; применять свойства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арифметических действий для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рационализации вычислений;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проводить исследования свойств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десятичных дробей;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опираясь на числовые эксперименты </w:t>
            </w: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 </w:t>
            </w:r>
            <w:proofErr w:type="gram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том числе с помощью компьютера); выдвигать гипотезы и приводить их обоснования; распознавать истинные и ложные высказывания о дробях;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и </w:t>
            </w:r>
            <w:proofErr w:type="spell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контрпримеры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строить высказывания и отрицания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высказываний; оперировать дробными числами в реальных жизненных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ситуациях; критически оценивать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полученный результат;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осуществлять самоконтроль;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проверяя ответ на соответствие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условию;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находить ошибки;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52" w:lineRule="auto"/>
              <w:ind w:left="72" w:right="76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https://uchi.ru/teachers/groups/9716472/subjects/1/course_programs/5/lessons/10066 https://uchi.ru/teachers/groups/9716472/subjects/1/course_programs/5/lessons/10067 https://uchi.ru/teachers/groups/9716472/subjects/1/course_programs/5/lessons/10068 https://uchi.ru/teachers/groups/9716472/subjects/1/course_programs/5/lessons/10069 https://uchi.ru/teachers/groups/9716472/subjects/1/course_programs/5/lessons/10070 https://uchi.ru/teachers/groups/9716472/subjects/1/course_programs/5/lessons/10071</w:t>
            </w:r>
          </w:p>
        </w:tc>
      </w:tr>
    </w:tbl>
    <w:p w:rsidR="00032DAA" w:rsidRDefault="00032DAA">
      <w:pPr>
        <w:autoSpaceDE w:val="0"/>
        <w:autoSpaceDN w:val="0"/>
        <w:spacing w:after="0" w:line="14" w:lineRule="exact"/>
      </w:pPr>
    </w:p>
    <w:p w:rsidR="00032DAA" w:rsidRDefault="00032DAA">
      <w:pPr>
        <w:sectPr w:rsidR="00032DAA">
          <w:pgSz w:w="16840" w:h="11900"/>
          <w:pgMar w:top="284" w:right="640" w:bottom="62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32DAA" w:rsidRDefault="00032DA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778"/>
        <w:gridCol w:w="528"/>
        <w:gridCol w:w="1104"/>
        <w:gridCol w:w="1140"/>
        <w:gridCol w:w="806"/>
        <w:gridCol w:w="2822"/>
        <w:gridCol w:w="1380"/>
        <w:gridCol w:w="5476"/>
      </w:tblGrid>
      <w:tr w:rsidR="00032DAA">
        <w:trPr>
          <w:trHeight w:hRule="exact" w:val="40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.5.4.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Округление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десятичных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дробей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правило округления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десятичных дробей; выполнять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арифметические действия с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десятичными дробями: выполнять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прикидку и оценку результатов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вычислений; применять свойства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арифметических действий для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рационализации вычислений;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истинные и ложные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высказывания о дробях;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и </w:t>
            </w:r>
            <w:proofErr w:type="spell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контрпримеры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строить высказывания и отрицания высказываний; оперировать дробными числами в реальных жизненных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ситуациях; критически оценивать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полученный результат;</w:t>
            </w:r>
            <w:proofErr w:type="gram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осуществлять самоконтроль;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проверяя ответ на соответствие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условию;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находить ошибки;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7" w:lineRule="auto"/>
              <w:ind w:left="72" w:right="76"/>
              <w:jc w:val="both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https://uchi.ru/teachers/groups/9716472/subjects/1/course_programs/5/lessons/10063 https://uchi.ru/teachers/groups/9716472/subjects/1/course_programs/5/lessons/10064 https://resh.edu.ru/subject/lesson/6907/conspect/315490/</w:t>
            </w:r>
          </w:p>
        </w:tc>
      </w:tr>
      <w:tr w:rsidR="00032DAA">
        <w:trPr>
          <w:trHeight w:hRule="exact" w:val="52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Решение текстовых задач, содержащих дроби.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десятичную дробь в виде обыкновенной;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записывать;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десятичные дроби;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арифметические действия с десятичными дробями: выполнять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прикидку и оценку результатов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вычислений; решать текстовые задачи; содержащие дробные данные; выявлять их сходства и различия; моделировать ход решения задачи с помощью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рисунка;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схемы;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таблицы; приводить;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разбирать;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оценивать различные решения;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записи решений текстовых задач;</w:t>
            </w:r>
            <w:proofErr w:type="gram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оперировать дробными числами в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реальных жизненных ситуациях;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критически оценивать полученный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результат;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осуществлять самоконтроль;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проверяя ответ на соответствие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условию;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находить ошибки;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7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https://mat-zadachi.ru/5-class/zadachi/desyatichnie-drobi.php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https://infourok.ru/sbornik-zadach-prakticheskoy-napravlennosti-po-teme-desyatichnie-drobi-klass-627742.html</w:t>
            </w:r>
          </w:p>
        </w:tc>
      </w:tr>
    </w:tbl>
    <w:p w:rsidR="00032DAA" w:rsidRDefault="00032DAA">
      <w:pPr>
        <w:autoSpaceDE w:val="0"/>
        <w:autoSpaceDN w:val="0"/>
        <w:spacing w:after="0" w:line="14" w:lineRule="exact"/>
      </w:pPr>
    </w:p>
    <w:p w:rsidR="00032DAA" w:rsidRDefault="00032DAA">
      <w:pPr>
        <w:sectPr w:rsidR="00032DAA">
          <w:pgSz w:w="16840" w:h="11900"/>
          <w:pgMar w:top="284" w:right="640" w:bottom="97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32DAA" w:rsidRDefault="00032DA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778"/>
        <w:gridCol w:w="528"/>
        <w:gridCol w:w="1104"/>
        <w:gridCol w:w="1140"/>
        <w:gridCol w:w="806"/>
        <w:gridCol w:w="2822"/>
        <w:gridCol w:w="1380"/>
        <w:gridCol w:w="5476"/>
      </w:tblGrid>
      <w:tr w:rsidR="00032DAA">
        <w:trPr>
          <w:trHeight w:hRule="exact" w:val="54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5.6.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Основные за дачи на дроби.</w:t>
            </w:r>
            <w:proofErr w:type="gram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десятичную дробь в виде обыкновенной;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записывать;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десятичные дроби;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арифметические действия с десятичными дробями: выполнять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прикидку и оценку результатов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вычислений; решать текстовые задачи; содержащие дробные данные;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на нахождение части от целого 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целого по его части; выявлять их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сходства и различия; моделировать ход решения задачи с помощью рисунка;</w:t>
            </w:r>
            <w:proofErr w:type="gram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схемы;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таблицы; приводить;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разбирать;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оценивать различные решения;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записи решений текстовых задач;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оперировать дробными числами в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реальных жизненных ситуациях;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критически оценивать полученный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результат;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осуществлять самоконтроль;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проверяя ответ на соответствие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условию;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находить ошибки;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7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https://infourok.ru/matematika-klass-konspekt-na-temu-desyatichnie-drobi-i-zadachi-na-dvizhenie-774062.html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http://oldskola1.narod.ru/PS03/ArufPS0310.htm</w:t>
            </w:r>
          </w:p>
        </w:tc>
      </w:tr>
      <w:tr w:rsidR="00032DAA">
        <w:trPr>
          <w:trHeight w:hRule="exact" w:val="348"/>
        </w:trPr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</w:tr>
      <w:tr w:rsidR="00032DAA" w:rsidRPr="004A42C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  <w:lang w:val="ru-RU"/>
              </w:rPr>
              <w:t xml:space="preserve">Раздел 6. Наглядная геометрия. Тела и фигуры в пространстве </w:t>
            </w:r>
          </w:p>
        </w:tc>
      </w:tr>
      <w:tr w:rsidR="00032DAA">
        <w:trPr>
          <w:trHeight w:hRule="exact" w:val="35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Многогранники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на чертежах;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рисунках;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окружающем мире прямоугольный параллелепипед;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куб;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многогранники;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описывать;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используя терминологию;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оценивать линейные размеры;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объектов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реального мира;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имеющих форму многогранника;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прямоугольного параллелепипеда;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куба; распознавать истинные и ложные высказывания о многогранниках;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и </w:t>
            </w:r>
            <w:proofErr w:type="spell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контрпримеры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строить высказывания и отрицания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высказываний;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Блиц-опрос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https://infourok.ru/prezentaciya-po-matematike-klass-na-temu-mnogogranniki-3457094.html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https://youtu.be/gKLicXfXlMo</w:t>
            </w:r>
          </w:p>
        </w:tc>
      </w:tr>
    </w:tbl>
    <w:p w:rsidR="00032DAA" w:rsidRDefault="00032DAA">
      <w:pPr>
        <w:autoSpaceDE w:val="0"/>
        <w:autoSpaceDN w:val="0"/>
        <w:spacing w:after="0" w:line="14" w:lineRule="exact"/>
      </w:pPr>
    </w:p>
    <w:p w:rsidR="00032DAA" w:rsidRDefault="00032DAA">
      <w:pPr>
        <w:sectPr w:rsidR="00032DAA">
          <w:pgSz w:w="16840" w:h="11900"/>
          <w:pgMar w:top="284" w:right="640" w:bottom="79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32DAA" w:rsidRDefault="00032DA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778"/>
        <w:gridCol w:w="528"/>
        <w:gridCol w:w="1104"/>
        <w:gridCol w:w="1140"/>
        <w:gridCol w:w="806"/>
        <w:gridCol w:w="2822"/>
        <w:gridCol w:w="1380"/>
        <w:gridCol w:w="5476"/>
      </w:tblGrid>
      <w:tr w:rsidR="00032DAA">
        <w:trPr>
          <w:trHeight w:hRule="exact" w:val="42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Изображение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многогранников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на чертежах;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рисунках;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окружающем мире прямоугольный параллелепипед;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куб;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многогранники;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описывать;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используя терминологию;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оценивать линейные размеры;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объектов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реального мира;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имеющих форму многогранника;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прямоугольного параллелепипеда;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куба; изображать куб и прямоугольный параллелепипед на клетчатой </w:t>
            </w:r>
            <w:r w:rsidRPr="00DC4C94">
              <w:rPr>
                <w:lang w:val="ru-RU"/>
              </w:rPr>
              <w:br/>
            </w:r>
            <w:proofErr w:type="spell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бумаге</w:t>
            </w: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;р</w:t>
            </w:r>
            <w:proofErr w:type="gram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аспознавать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истинные 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ложные высказывания о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многогранниках;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и </w:t>
            </w:r>
            <w:proofErr w:type="spell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контрпримеры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строить высказывания и отрицания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высказываний;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https://youtu.be/zGi282uijlc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https://znanio.ru/media/prezentatsiya_uroka_po_teme_mnogogranniki__5_klass-290260</w:t>
            </w:r>
          </w:p>
        </w:tc>
      </w:tr>
      <w:tr w:rsidR="00032DAA" w:rsidRPr="004A42C0">
        <w:trPr>
          <w:trHeight w:hRule="exact" w:val="43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Модели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пространственных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тел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7" w:lineRule="auto"/>
              <w:ind w:left="72" w:right="144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на чертежах;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рисунках;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окружающем мире прямоугольный параллелепипед;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куб;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многогранники;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описывать;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используя терминологию;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оценивать линейные размеры;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объектов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реального мира;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имеющих форму многогранника;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прямоугольного параллелепипеда; куба; исследовать свойства куба;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прямоугольного параллелепипеда; многогранников;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используя модели; распознавать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истинные и ложные высказывания о многогранниках;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и </w:t>
            </w:r>
            <w:proofErr w:type="spell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контрпримеры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строить высказывания и отрицания высказываний;</w:t>
            </w:r>
            <w:proofErr w:type="gram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2" w:lineRule="auto"/>
              <w:ind w:left="74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Фотография или рисунок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"Многогранники в окружающей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жизни";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sbornik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instrukcii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izgotovleniyu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modeley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pravilnih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nekotorih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polupravilnih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mnogogrannikov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-1814539.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C4C94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multiurok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files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modelirovanie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mnogogrannikov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nagliadnaia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geom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</w:p>
        </w:tc>
      </w:tr>
    </w:tbl>
    <w:p w:rsidR="00032DAA" w:rsidRPr="00DC4C94" w:rsidRDefault="00032DAA">
      <w:pPr>
        <w:autoSpaceDE w:val="0"/>
        <w:autoSpaceDN w:val="0"/>
        <w:spacing w:after="0" w:line="14" w:lineRule="exact"/>
        <w:rPr>
          <w:lang w:val="ru-RU"/>
        </w:rPr>
      </w:pPr>
    </w:p>
    <w:p w:rsidR="00032DAA" w:rsidRPr="00DC4C94" w:rsidRDefault="00032DAA">
      <w:pPr>
        <w:rPr>
          <w:lang w:val="ru-RU"/>
        </w:rPr>
        <w:sectPr w:rsidR="00032DAA" w:rsidRPr="00DC4C94">
          <w:pgSz w:w="16840" w:h="11900"/>
          <w:pgMar w:top="284" w:right="640" w:bottom="132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32DAA" w:rsidRPr="00DC4C94" w:rsidRDefault="00032DAA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778"/>
        <w:gridCol w:w="528"/>
        <w:gridCol w:w="1104"/>
        <w:gridCol w:w="1140"/>
        <w:gridCol w:w="806"/>
        <w:gridCol w:w="2822"/>
        <w:gridCol w:w="1380"/>
        <w:gridCol w:w="5476"/>
      </w:tblGrid>
      <w:tr w:rsidR="00032DAA">
        <w:trPr>
          <w:trHeight w:hRule="exact" w:val="50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Прямоугольный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параллелепипед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куб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на чертежах;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рисунках;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окружающем мире прямоугольный параллелепипед;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куб;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описывать;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используя терминологию;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оценивать линейные размеры;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объектов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реального мира;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имеющих форму прямоугольного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параллелепипеда;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куба; исследовать свойства куба;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прямоугольного параллелепипеда;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многогранников;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используя модели; находить измерения; вычислять площадь поверхности;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объем куба;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прямоугольного параллелепипеда;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исследовать зависимость объёма куба от длины его ребра;</w:t>
            </w:r>
            <w:proofErr w:type="gram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выдвигать 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обосновывать гипотезу; наблюдать и проводить аналогии между понятиями площади и объема;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периметра и площади поверхности;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7" w:lineRule="auto"/>
              <w:ind w:left="74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математический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https://resh.edu.ru/subject/lesson/7731/conspect/325367/</w:t>
            </w:r>
          </w:p>
        </w:tc>
      </w:tr>
      <w:tr w:rsidR="00032DAA" w:rsidRPr="004A42C0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right="432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Развёртки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куба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параллелепипеда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изображать развертки куба 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параллелепипеда; моделировать куб и параллелепипед из бумаги и прочих материалов;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способ моделирования;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2" w:lineRule="auto"/>
              <w:ind w:left="7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Изготовление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развертки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прямоугольного параллелепипеда; куба;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be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NzYR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46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9-4 </w:t>
            </w:r>
            <w:r w:rsidRPr="00DC4C94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prezentaciya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matematike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razvertka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pryamougolnogo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parallelepipeda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-2866257.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</w:p>
        </w:tc>
      </w:tr>
      <w:tr w:rsidR="00032DAA">
        <w:trPr>
          <w:trHeight w:hRule="exact" w:val="12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6.6..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работа«Развёртка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куба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изображать развертки куба 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параллелепипеда; моделировать куб и параллелепипед из бумаги и прочих материалов;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способ моделирования;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45" w:lineRule="auto"/>
              <w:ind w:left="74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https://infourok.ru/prezentaciya-po-matematike-razvertka-pryamougolnogo-parallelepipeda-klass-2866257.html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https://infourok.ru/zanyatie-po-vneurochnoy-deyatelnosti-kub-razvertka-kuba-2406280.html</w:t>
            </w:r>
          </w:p>
        </w:tc>
      </w:tr>
    </w:tbl>
    <w:p w:rsidR="00032DAA" w:rsidRDefault="00032DAA">
      <w:pPr>
        <w:autoSpaceDE w:val="0"/>
        <w:autoSpaceDN w:val="0"/>
        <w:spacing w:after="0" w:line="14" w:lineRule="exact"/>
      </w:pPr>
    </w:p>
    <w:p w:rsidR="00032DAA" w:rsidRDefault="00032DAA">
      <w:pPr>
        <w:sectPr w:rsidR="00032DAA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32DAA" w:rsidRDefault="00032DAA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778"/>
        <w:gridCol w:w="528"/>
        <w:gridCol w:w="1104"/>
        <w:gridCol w:w="1140"/>
        <w:gridCol w:w="806"/>
        <w:gridCol w:w="2822"/>
        <w:gridCol w:w="1380"/>
        <w:gridCol w:w="5476"/>
      </w:tblGrid>
      <w:tr w:rsidR="00032DAA">
        <w:trPr>
          <w:trHeight w:hRule="exact" w:val="46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6.7.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7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Объём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куба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прямоугольного</w:t>
            </w:r>
            <w:proofErr w:type="spellEnd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221F1F"/>
                <w:w w:val="97"/>
                <w:sz w:val="16"/>
              </w:rPr>
              <w:t>параллелепипеда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8" w:after="0" w:line="257" w:lineRule="auto"/>
              <w:ind w:left="72" w:right="144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на чертежах;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рисунках;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окружающем мире прямоугольный параллелепипед;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куб;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многогранники;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описывать;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используя терминологию;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оценивать линейные размеры;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объектов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реального мира;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имеющих форму многогранника;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прямоугольного параллелепипеда; куба; находить измерения;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вычислять площадь поверхности;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объем куба;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прямоугольного параллелепипеда; распознавать истинные и ложные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высказывания о многогранниках;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и </w:t>
            </w:r>
            <w:proofErr w:type="spell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контрпримеры</w:t>
            </w:r>
            <w:proofErr w:type="spell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строить высказывания и отрицания высказываний;</w:t>
            </w:r>
            <w:proofErr w:type="gram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решать задачи из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реальной жизни;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https://resh.edu.ru/subject/lesson/4904/conspect/280335/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https://infourok.ru/prezentaciya-po-matematike-na-temu-obyom-pryamougolnogo-parallelepipeda-i-kuba-klass-1192587.html</w:t>
            </w:r>
          </w:p>
        </w:tc>
      </w:tr>
      <w:tr w:rsidR="00032DAA">
        <w:trPr>
          <w:trHeight w:hRule="exact" w:val="348"/>
        </w:trPr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</w:tr>
      <w:tr w:rsidR="00032DAA">
        <w:trPr>
          <w:trHeight w:hRule="exact" w:val="350"/>
        </w:trPr>
        <w:tc>
          <w:tcPr>
            <w:tcW w:w="8646" w:type="dxa"/>
            <w:gridSpan w:val="7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>обобщение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54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</w:tr>
      <w:tr w:rsidR="00032DAA">
        <w:trPr>
          <w:trHeight w:hRule="exact" w:val="361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177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4" w:after="0" w:line="250" w:lineRule="auto"/>
              <w:ind w:left="72" w:right="144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Повторение основных понятий и методов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 xml:space="preserve">курса 5 класса,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221F1F"/>
                <w:w w:val="97"/>
                <w:sz w:val="16"/>
                <w:lang w:val="ru-RU"/>
              </w:rPr>
              <w:t>обобщение знаний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28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4" w:after="0" w:line="254" w:lineRule="auto"/>
              <w:ind w:left="72"/>
              <w:rPr>
                <w:lang w:val="ru-RU"/>
              </w:rPr>
            </w:pPr>
            <w:proofErr w:type="gramStart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Вычислять значения выражений;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содержащих натуральные числа;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обыкновенные и десятичные дроби; выполнять преобразования чисел;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выбирать способ сравнения чисел;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вычислений;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свойства арифметических действий для рационализации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вычислений; осуществлять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самоконтроль выполняемых действий и самопроверку результата вычислений; решать задачи из реальной жизни;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математические знания для решения задач из других учебных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предметов; решать задачи различными способами;</w:t>
            </w:r>
            <w:proofErr w:type="gramEnd"/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C4C94">
              <w:rPr>
                <w:lang w:val="ru-RU"/>
              </w:rPr>
              <w:br/>
            </w: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сравнивать способы решения задачи; выбирать рациональный способ;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4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ВПР;</w:t>
            </w:r>
          </w:p>
        </w:tc>
        <w:tc>
          <w:tcPr>
            <w:tcW w:w="54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4" w:after="0" w:line="25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https://uchi.ru/teachers/groups/9716472/subjects/1/course_programs/5 https://uchi.ru/teachers/groups/9716472/subjects/1/course_programs/6 https://math5-vpr.sdamgia.ru/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http://skiv.instrao.ru/bank-zadaniy/matematicheskaya-gramotnost/ https://www.time4math.ru/5-6</w:t>
            </w:r>
          </w:p>
        </w:tc>
      </w:tr>
      <w:tr w:rsidR="00032DAA">
        <w:trPr>
          <w:trHeight w:hRule="exact" w:val="348"/>
        </w:trPr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  <w:tc>
          <w:tcPr>
            <w:tcW w:w="10484" w:type="dxa"/>
            <w:gridSpan w:val="4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</w:tr>
      <w:tr w:rsidR="00032DAA">
        <w:trPr>
          <w:trHeight w:hRule="exact" w:val="520"/>
        </w:trPr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Pr="00DC4C94" w:rsidRDefault="00DC4C94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DC4C94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32DAA" w:rsidRDefault="00DC4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0484" w:type="dxa"/>
            <w:gridSpan w:val="4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2DAA" w:rsidRDefault="00032DAA"/>
        </w:tc>
      </w:tr>
    </w:tbl>
    <w:p w:rsidR="00032DAA" w:rsidRDefault="00032DAA">
      <w:pPr>
        <w:autoSpaceDE w:val="0"/>
        <w:autoSpaceDN w:val="0"/>
        <w:spacing w:after="0" w:line="14" w:lineRule="exact"/>
      </w:pPr>
    </w:p>
    <w:p w:rsidR="00032DAA" w:rsidRDefault="00032DAA">
      <w:pPr>
        <w:sectPr w:rsidR="00032DAA">
          <w:pgSz w:w="16840" w:h="11900"/>
          <w:pgMar w:top="284" w:right="640" w:bottom="71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32DAA" w:rsidRDefault="00032DAA">
      <w:pPr>
        <w:autoSpaceDE w:val="0"/>
        <w:autoSpaceDN w:val="0"/>
        <w:spacing w:after="76" w:line="220" w:lineRule="exact"/>
      </w:pPr>
    </w:p>
    <w:p w:rsidR="00032DAA" w:rsidRDefault="00DC4C94">
      <w:pPr>
        <w:autoSpaceDE w:val="0"/>
        <w:autoSpaceDN w:val="0"/>
        <w:spacing w:after="292" w:line="230" w:lineRule="auto"/>
        <w:rPr>
          <w:rFonts w:ascii="Times New Roman" w:eastAsia="Times New Roman" w:hAnsi="Times New Roman"/>
          <w:b/>
          <w:color w:val="000000"/>
          <w:lang w:val="ru-RU"/>
        </w:rPr>
      </w:pPr>
      <w:r>
        <w:rPr>
          <w:rFonts w:ascii="Times New Roman" w:eastAsia="Times New Roman" w:hAnsi="Times New Roman"/>
          <w:b/>
          <w:color w:val="000000"/>
        </w:rPr>
        <w:t xml:space="preserve">ПОУРОЧНОЕ ПЛАНИРОВАНИЕ </w:t>
      </w:r>
    </w:p>
    <w:tbl>
      <w:tblPr>
        <w:tblStyle w:val="aff0"/>
        <w:tblW w:w="10454" w:type="dxa"/>
        <w:tblLayout w:type="fixed"/>
        <w:tblLook w:val="04A0"/>
      </w:tblPr>
      <w:tblGrid>
        <w:gridCol w:w="674"/>
        <w:gridCol w:w="3259"/>
        <w:gridCol w:w="568"/>
        <w:gridCol w:w="708"/>
        <w:gridCol w:w="709"/>
        <w:gridCol w:w="880"/>
        <w:gridCol w:w="13"/>
        <w:gridCol w:w="14"/>
        <w:gridCol w:w="13"/>
        <w:gridCol w:w="13"/>
        <w:gridCol w:w="14"/>
        <w:gridCol w:w="1181"/>
        <w:gridCol w:w="1701"/>
        <w:gridCol w:w="707"/>
      </w:tblGrid>
      <w:tr w:rsidR="001A4495" w:rsidRPr="00A915E3" w:rsidTr="001A4495">
        <w:tc>
          <w:tcPr>
            <w:tcW w:w="674" w:type="dxa"/>
            <w:vMerge w:val="restart"/>
          </w:tcPr>
          <w:p w:rsidR="001A4495" w:rsidRPr="00A915E3" w:rsidRDefault="001A4495" w:rsidP="00A915E3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</w:t>
            </w:r>
            <w:r w:rsidRPr="00A915E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259" w:type="dxa"/>
            <w:vMerge w:val="restart"/>
          </w:tcPr>
          <w:p w:rsidR="001A4495" w:rsidRPr="00A915E3" w:rsidRDefault="001A4495" w:rsidP="00A915E3">
            <w:pPr>
              <w:autoSpaceDE w:val="0"/>
              <w:autoSpaceDN w:val="0"/>
              <w:ind w:left="35" w:firstLine="3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</w:p>
        </w:tc>
        <w:tc>
          <w:tcPr>
            <w:tcW w:w="1985" w:type="dxa"/>
            <w:gridSpan w:val="3"/>
          </w:tcPr>
          <w:p w:rsidR="001A4495" w:rsidRPr="00A915E3" w:rsidRDefault="001A4495" w:rsidP="00A915E3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-в</w:t>
            </w:r>
            <w:r w:rsidRPr="00A915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о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947" w:type="dxa"/>
            <w:gridSpan w:val="6"/>
            <w:vMerge w:val="restart"/>
          </w:tcPr>
          <w:p w:rsidR="00E72105" w:rsidRDefault="00E72105" w:rsidP="00A915E3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  <w:p w:rsidR="001A4495" w:rsidRPr="00A915E3" w:rsidRDefault="001A4495" w:rsidP="00A915E3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A915E3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81" w:type="dxa"/>
            <w:vMerge w:val="restart"/>
          </w:tcPr>
          <w:p w:rsidR="001A4495" w:rsidRDefault="001A449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  <w:p w:rsidR="001A4495" w:rsidRPr="00833EB7" w:rsidRDefault="001A4495" w:rsidP="00A915E3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</w:t>
            </w:r>
            <w:proofErr w:type="gramEnd"/>
          </w:p>
        </w:tc>
        <w:tc>
          <w:tcPr>
            <w:tcW w:w="2408" w:type="dxa"/>
            <w:gridSpan w:val="2"/>
            <w:vMerge w:val="restart"/>
          </w:tcPr>
          <w:p w:rsidR="001A4495" w:rsidRPr="00A915E3" w:rsidRDefault="001A4495" w:rsidP="00A915E3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Виды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формы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контроля</w:t>
            </w:r>
            <w:proofErr w:type="spellEnd"/>
          </w:p>
        </w:tc>
      </w:tr>
      <w:tr w:rsidR="001A4495" w:rsidRPr="00A915E3" w:rsidTr="001A4495">
        <w:tc>
          <w:tcPr>
            <w:tcW w:w="674" w:type="dxa"/>
            <w:vMerge/>
          </w:tcPr>
          <w:p w:rsidR="001A4495" w:rsidRPr="00A915E3" w:rsidRDefault="001A4495" w:rsidP="00A915E3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vMerge/>
          </w:tcPr>
          <w:p w:rsidR="001A4495" w:rsidRPr="00A915E3" w:rsidRDefault="001A4495" w:rsidP="00A915E3">
            <w:pPr>
              <w:autoSpaceDE w:val="0"/>
              <w:autoSpaceDN w:val="0"/>
              <w:ind w:left="35" w:firstLine="3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</w:t>
            </w:r>
            <w:r w:rsidRPr="00A915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р</w:t>
            </w:r>
          </w:p>
        </w:tc>
        <w:tc>
          <w:tcPr>
            <w:tcW w:w="709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A915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</w:t>
            </w:r>
          </w:p>
        </w:tc>
        <w:tc>
          <w:tcPr>
            <w:tcW w:w="947" w:type="dxa"/>
            <w:gridSpan w:val="6"/>
            <w:vMerge/>
          </w:tcPr>
          <w:p w:rsidR="001A4495" w:rsidRPr="00A915E3" w:rsidRDefault="001A4495" w:rsidP="00A915E3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81" w:type="dxa"/>
            <w:vMerge/>
          </w:tcPr>
          <w:p w:rsidR="001A4495" w:rsidRPr="00A915E3" w:rsidRDefault="001A4495" w:rsidP="00A915E3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8" w:type="dxa"/>
            <w:gridSpan w:val="2"/>
            <w:vMerge/>
          </w:tcPr>
          <w:p w:rsidR="001A4495" w:rsidRPr="00A915E3" w:rsidRDefault="001A4495" w:rsidP="00A915E3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1A4495" w:rsidRPr="0051182D" w:rsidTr="001A4495">
        <w:tc>
          <w:tcPr>
            <w:tcW w:w="674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259" w:type="dxa"/>
          </w:tcPr>
          <w:p w:rsidR="001A4495" w:rsidRPr="00A915E3" w:rsidRDefault="001A4495" w:rsidP="00A915E3">
            <w:pPr>
              <w:autoSpaceDE w:val="0"/>
              <w:autoSpaceDN w:val="0"/>
              <w:ind w:left="35" w:firstLine="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Десятичная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счисления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gridSpan w:val="6"/>
          </w:tcPr>
          <w:p w:rsidR="001A4495" w:rsidRPr="00A915E3" w:rsidRDefault="001A4495" w:rsidP="00A915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1.09.22</w:t>
            </w:r>
          </w:p>
        </w:tc>
        <w:tc>
          <w:tcPr>
            <w:tcW w:w="1181" w:type="dxa"/>
          </w:tcPr>
          <w:p w:rsidR="001A4495" w:rsidRPr="001A4495" w:rsidRDefault="0051182D" w:rsidP="00A915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Стр. 9</w:t>
            </w:r>
            <w:r w:rsidR="001A4495" w:rsidRPr="001A44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№</w:t>
            </w:r>
          </w:p>
        </w:tc>
        <w:tc>
          <w:tcPr>
            <w:tcW w:w="2408" w:type="dxa"/>
            <w:gridSpan w:val="2"/>
          </w:tcPr>
          <w:p w:rsidR="001A4495" w:rsidRPr="0051182D" w:rsidRDefault="001A4495" w:rsidP="00A915E3">
            <w:pPr>
              <w:autoSpaceDE w:val="0"/>
              <w:autoSpaceDN w:val="0"/>
              <w:ind w:left="66" w:right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Фронтальный опрос; математический </w:t>
            </w:r>
            <w:r w:rsidRPr="0051182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511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диктант;</w:t>
            </w:r>
          </w:p>
        </w:tc>
      </w:tr>
      <w:tr w:rsidR="001A4495" w:rsidRPr="0051182D" w:rsidTr="001A4495">
        <w:tc>
          <w:tcPr>
            <w:tcW w:w="674" w:type="dxa"/>
          </w:tcPr>
          <w:p w:rsidR="001A4495" w:rsidRPr="0051182D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2.</w:t>
            </w:r>
          </w:p>
        </w:tc>
        <w:tc>
          <w:tcPr>
            <w:tcW w:w="3259" w:type="dxa"/>
          </w:tcPr>
          <w:p w:rsidR="001A4495" w:rsidRPr="00A915E3" w:rsidRDefault="001A4495" w:rsidP="00A915E3">
            <w:pPr>
              <w:autoSpaceDE w:val="0"/>
              <w:autoSpaceDN w:val="0"/>
              <w:ind w:left="35" w:right="432" w:firstLine="3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Цифры. Десятичная запись натуральных чисел.</w:t>
            </w:r>
          </w:p>
        </w:tc>
        <w:tc>
          <w:tcPr>
            <w:tcW w:w="568" w:type="dxa"/>
          </w:tcPr>
          <w:p w:rsidR="001A4495" w:rsidRPr="0051182D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1A4495" w:rsidRPr="0051182D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1A4495" w:rsidRPr="0051182D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947" w:type="dxa"/>
            <w:gridSpan w:val="6"/>
          </w:tcPr>
          <w:p w:rsidR="001A4495" w:rsidRPr="00A915E3" w:rsidRDefault="001A4495" w:rsidP="00A915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2.09.22</w:t>
            </w:r>
          </w:p>
        </w:tc>
        <w:tc>
          <w:tcPr>
            <w:tcW w:w="1181" w:type="dxa"/>
          </w:tcPr>
          <w:p w:rsidR="001A4495" w:rsidRPr="0051182D" w:rsidRDefault="001A4495" w:rsidP="00A915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82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§</w:t>
            </w:r>
            <w:r w:rsidR="0051182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08" w:type="dxa"/>
            <w:gridSpan w:val="2"/>
          </w:tcPr>
          <w:p w:rsidR="001A4495" w:rsidRPr="0051182D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Тестирование;</w:t>
            </w:r>
          </w:p>
        </w:tc>
      </w:tr>
      <w:tr w:rsidR="001A4495" w:rsidRPr="004A42C0" w:rsidTr="001A4495">
        <w:tc>
          <w:tcPr>
            <w:tcW w:w="674" w:type="dxa"/>
          </w:tcPr>
          <w:p w:rsidR="001A4495" w:rsidRPr="0051182D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3.</w:t>
            </w:r>
          </w:p>
        </w:tc>
        <w:tc>
          <w:tcPr>
            <w:tcW w:w="3259" w:type="dxa"/>
          </w:tcPr>
          <w:p w:rsidR="001A4495" w:rsidRPr="00A915E3" w:rsidRDefault="001A4495" w:rsidP="00A915E3">
            <w:pPr>
              <w:autoSpaceDE w:val="0"/>
              <w:autoSpaceDN w:val="0"/>
              <w:ind w:left="35" w:firstLine="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8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натуральных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gridSpan w:val="6"/>
          </w:tcPr>
          <w:p w:rsidR="001A4495" w:rsidRPr="00A915E3" w:rsidRDefault="001A4495" w:rsidP="00A915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5.09.22</w:t>
            </w:r>
          </w:p>
        </w:tc>
        <w:tc>
          <w:tcPr>
            <w:tcW w:w="1181" w:type="dxa"/>
          </w:tcPr>
          <w:p w:rsidR="001A4495" w:rsidRPr="0051182D" w:rsidRDefault="001A4495" w:rsidP="00A915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A4495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51182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08" w:type="dxa"/>
            <w:gridSpan w:val="2"/>
          </w:tcPr>
          <w:p w:rsidR="001A4495" w:rsidRPr="00A915E3" w:rsidRDefault="001A4495" w:rsidP="00A915E3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1A4495" w:rsidRPr="00A915E3" w:rsidTr="001A4495">
        <w:tc>
          <w:tcPr>
            <w:tcW w:w="674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259" w:type="dxa"/>
          </w:tcPr>
          <w:p w:rsidR="001A4495" w:rsidRPr="00A915E3" w:rsidRDefault="001A4495" w:rsidP="00A915E3">
            <w:pPr>
              <w:autoSpaceDE w:val="0"/>
              <w:autoSpaceDN w:val="0"/>
              <w:ind w:left="35" w:firstLine="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Натуральный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ряд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gridSpan w:val="6"/>
          </w:tcPr>
          <w:p w:rsidR="001A4495" w:rsidRPr="00A915E3" w:rsidRDefault="001A4495" w:rsidP="00A915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6.09.22</w:t>
            </w:r>
          </w:p>
        </w:tc>
        <w:tc>
          <w:tcPr>
            <w:tcW w:w="1181" w:type="dxa"/>
          </w:tcPr>
          <w:p w:rsidR="001A4495" w:rsidRPr="0051182D" w:rsidRDefault="001A449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A4495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51182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08" w:type="dxa"/>
            <w:gridSpan w:val="2"/>
          </w:tcPr>
          <w:p w:rsidR="001A4495" w:rsidRPr="00A915E3" w:rsidRDefault="001A4495" w:rsidP="00A915E3">
            <w:pPr>
              <w:autoSpaceDE w:val="0"/>
              <w:autoSpaceDN w:val="0"/>
              <w:ind w:left="66" w:right="57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математический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диктант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1A4495" w:rsidRPr="00A915E3" w:rsidTr="001A4495">
        <w:tc>
          <w:tcPr>
            <w:tcW w:w="674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259" w:type="dxa"/>
          </w:tcPr>
          <w:p w:rsidR="001A4495" w:rsidRPr="00A915E3" w:rsidRDefault="001A4495" w:rsidP="00A915E3">
            <w:pPr>
              <w:autoSpaceDE w:val="0"/>
              <w:autoSpaceDN w:val="0"/>
              <w:ind w:left="35" w:firstLine="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gridSpan w:val="6"/>
          </w:tcPr>
          <w:p w:rsidR="001A4495" w:rsidRPr="00A915E3" w:rsidRDefault="001A4495" w:rsidP="00A915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7.09.22</w:t>
            </w:r>
          </w:p>
        </w:tc>
        <w:tc>
          <w:tcPr>
            <w:tcW w:w="1181" w:type="dxa"/>
          </w:tcPr>
          <w:p w:rsidR="001A4495" w:rsidRPr="0051182D" w:rsidRDefault="001A449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A4495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51182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1,2</w:t>
            </w:r>
          </w:p>
        </w:tc>
        <w:tc>
          <w:tcPr>
            <w:tcW w:w="2408" w:type="dxa"/>
            <w:gridSpan w:val="2"/>
          </w:tcPr>
          <w:p w:rsidR="001A4495" w:rsidRPr="00A915E3" w:rsidRDefault="001A4495" w:rsidP="00A915E3">
            <w:pPr>
              <w:tabs>
                <w:tab w:val="left" w:pos="1735"/>
              </w:tabs>
              <w:autoSpaceDE w:val="0"/>
              <w:autoSpaceDN w:val="0"/>
              <w:ind w:left="66" w:right="11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1A4495" w:rsidRPr="00A915E3" w:rsidTr="001A4495">
        <w:tc>
          <w:tcPr>
            <w:tcW w:w="674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3259" w:type="dxa"/>
          </w:tcPr>
          <w:p w:rsidR="001A4495" w:rsidRPr="00A915E3" w:rsidRDefault="001A4495" w:rsidP="00A915E3">
            <w:pPr>
              <w:autoSpaceDE w:val="0"/>
              <w:autoSpaceDN w:val="0"/>
              <w:ind w:left="35" w:right="283" w:firstLine="3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Натуральные числа на </w:t>
            </w:r>
            <w:proofErr w:type="gram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координатной</w:t>
            </w:r>
            <w:proofErr w:type="gram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прямой.</w:t>
            </w:r>
          </w:p>
        </w:tc>
        <w:tc>
          <w:tcPr>
            <w:tcW w:w="56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gridSpan w:val="6"/>
          </w:tcPr>
          <w:p w:rsidR="001A4495" w:rsidRPr="00A915E3" w:rsidRDefault="001A4495" w:rsidP="00A915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8.09.22</w:t>
            </w:r>
          </w:p>
        </w:tc>
        <w:tc>
          <w:tcPr>
            <w:tcW w:w="1181" w:type="dxa"/>
          </w:tcPr>
          <w:p w:rsidR="001A4495" w:rsidRPr="0051182D" w:rsidRDefault="0051182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тетрадь</w:t>
            </w:r>
          </w:p>
        </w:tc>
        <w:tc>
          <w:tcPr>
            <w:tcW w:w="2408" w:type="dxa"/>
            <w:gridSpan w:val="2"/>
          </w:tcPr>
          <w:p w:rsidR="001A4495" w:rsidRPr="00A915E3" w:rsidRDefault="001A4495" w:rsidP="00A915E3">
            <w:pPr>
              <w:autoSpaceDE w:val="0"/>
              <w:autoSpaceDN w:val="0"/>
              <w:ind w:left="66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Математический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диктант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1A4495" w:rsidRPr="004A42C0" w:rsidTr="001A4495">
        <w:tc>
          <w:tcPr>
            <w:tcW w:w="674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3259" w:type="dxa"/>
          </w:tcPr>
          <w:p w:rsidR="001A4495" w:rsidRPr="00A915E3" w:rsidRDefault="001A4495" w:rsidP="00A915E3">
            <w:pPr>
              <w:autoSpaceDE w:val="0"/>
              <w:autoSpaceDN w:val="0"/>
              <w:ind w:left="35" w:firstLine="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Шкала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Координатный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луч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gridSpan w:val="6"/>
          </w:tcPr>
          <w:p w:rsidR="001A4495" w:rsidRPr="00A915E3" w:rsidRDefault="001A4495" w:rsidP="00A915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9.09.22</w:t>
            </w:r>
          </w:p>
        </w:tc>
        <w:tc>
          <w:tcPr>
            <w:tcW w:w="1181" w:type="dxa"/>
          </w:tcPr>
          <w:p w:rsidR="001A4495" w:rsidRPr="0051182D" w:rsidRDefault="001A449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A4495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51182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2408" w:type="dxa"/>
            <w:gridSpan w:val="2"/>
          </w:tcPr>
          <w:p w:rsidR="001A4495" w:rsidRPr="00A915E3" w:rsidRDefault="001A4495" w:rsidP="00A915E3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1A4495" w:rsidRPr="00A915E3" w:rsidTr="001A4495">
        <w:tc>
          <w:tcPr>
            <w:tcW w:w="674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3259" w:type="dxa"/>
          </w:tcPr>
          <w:p w:rsidR="001A4495" w:rsidRPr="00A915E3" w:rsidRDefault="001A4495" w:rsidP="00A915E3">
            <w:pPr>
              <w:autoSpaceDE w:val="0"/>
              <w:autoSpaceDN w:val="0"/>
              <w:ind w:left="35" w:firstLine="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натуральных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gridSpan w:val="6"/>
          </w:tcPr>
          <w:p w:rsidR="001A4495" w:rsidRPr="00A915E3" w:rsidRDefault="001A4495" w:rsidP="00A915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12.09.22</w:t>
            </w:r>
          </w:p>
        </w:tc>
        <w:tc>
          <w:tcPr>
            <w:tcW w:w="1181" w:type="dxa"/>
          </w:tcPr>
          <w:p w:rsidR="001A4495" w:rsidRPr="0051182D" w:rsidRDefault="001A449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A4495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51182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08" w:type="dxa"/>
            <w:gridSpan w:val="2"/>
          </w:tcPr>
          <w:p w:rsidR="001A4495" w:rsidRPr="00A915E3" w:rsidRDefault="001A4495" w:rsidP="00A915E3">
            <w:pPr>
              <w:autoSpaceDE w:val="0"/>
              <w:autoSpaceDN w:val="0"/>
              <w:ind w:left="66" w:right="86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1A4495" w:rsidRPr="004A42C0" w:rsidTr="001A4495">
        <w:tc>
          <w:tcPr>
            <w:tcW w:w="674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3259" w:type="dxa"/>
          </w:tcPr>
          <w:p w:rsidR="001A4495" w:rsidRPr="00A915E3" w:rsidRDefault="001A4495" w:rsidP="00A915E3">
            <w:pPr>
              <w:autoSpaceDE w:val="0"/>
              <w:autoSpaceDN w:val="0"/>
              <w:ind w:left="35" w:firstLine="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Округление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натуральных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Прикидки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gridSpan w:val="6"/>
          </w:tcPr>
          <w:p w:rsidR="001A4495" w:rsidRPr="00A915E3" w:rsidRDefault="001A4495" w:rsidP="00A915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13.09.22</w:t>
            </w:r>
          </w:p>
        </w:tc>
        <w:tc>
          <w:tcPr>
            <w:tcW w:w="1181" w:type="dxa"/>
          </w:tcPr>
          <w:p w:rsidR="001A4495" w:rsidRPr="00C21BB1" w:rsidRDefault="001A449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21BB1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51182D" w:rsidRPr="00C21BB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32 стр.217-218</w:t>
            </w:r>
          </w:p>
        </w:tc>
        <w:tc>
          <w:tcPr>
            <w:tcW w:w="2408" w:type="dxa"/>
            <w:gridSpan w:val="2"/>
          </w:tcPr>
          <w:p w:rsidR="001A4495" w:rsidRPr="00A915E3" w:rsidRDefault="001A4495" w:rsidP="00A915E3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1A4495" w:rsidRPr="00A915E3" w:rsidTr="001A4495">
        <w:tc>
          <w:tcPr>
            <w:tcW w:w="674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3259" w:type="dxa"/>
          </w:tcPr>
          <w:p w:rsidR="001A4495" w:rsidRPr="00A915E3" w:rsidRDefault="001A4495" w:rsidP="00A915E3">
            <w:pPr>
              <w:autoSpaceDE w:val="0"/>
              <w:autoSpaceDN w:val="0"/>
              <w:ind w:left="35" w:right="432" w:firstLine="3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Контрольная работа №1 по теме: "Натуральные числа"</w:t>
            </w:r>
          </w:p>
        </w:tc>
        <w:tc>
          <w:tcPr>
            <w:tcW w:w="56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gridSpan w:val="6"/>
          </w:tcPr>
          <w:p w:rsidR="001A4495" w:rsidRPr="00A915E3" w:rsidRDefault="001A4495" w:rsidP="00A915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14.09.22</w:t>
            </w:r>
          </w:p>
        </w:tc>
        <w:tc>
          <w:tcPr>
            <w:tcW w:w="1181" w:type="dxa"/>
          </w:tcPr>
          <w:p w:rsidR="001A4495" w:rsidRPr="00C21BB1" w:rsidRDefault="001A449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21BB1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51182D" w:rsidRPr="00C21BB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1-2,5,6,стр.217</w:t>
            </w:r>
          </w:p>
        </w:tc>
        <w:tc>
          <w:tcPr>
            <w:tcW w:w="2408" w:type="dxa"/>
            <w:gridSpan w:val="2"/>
          </w:tcPr>
          <w:p w:rsidR="001A4495" w:rsidRPr="0051182D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C11A14" w:rsidRPr="004A42C0" w:rsidTr="009569C3">
        <w:tc>
          <w:tcPr>
            <w:tcW w:w="674" w:type="dxa"/>
          </w:tcPr>
          <w:p w:rsidR="00C11A14" w:rsidRPr="00A915E3" w:rsidRDefault="00C11A14" w:rsidP="00A915E3">
            <w:pPr>
              <w:autoSpaceDE w:val="0"/>
              <w:autoSpaceDN w:val="0"/>
              <w:ind w:left="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44" w:type="dxa"/>
            <w:gridSpan w:val="4"/>
          </w:tcPr>
          <w:p w:rsidR="00C11A14" w:rsidRPr="00C11A14" w:rsidRDefault="00C11A14" w:rsidP="00A915E3">
            <w:pPr>
              <w:autoSpaceDE w:val="0"/>
              <w:autoSpaceDN w:val="0"/>
              <w:ind w:left="66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11A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Арифметические действия с натуральными числами.</w:t>
            </w:r>
          </w:p>
        </w:tc>
        <w:tc>
          <w:tcPr>
            <w:tcW w:w="947" w:type="dxa"/>
            <w:gridSpan w:val="6"/>
          </w:tcPr>
          <w:p w:rsidR="00C11A14" w:rsidRPr="00A915E3" w:rsidRDefault="00C11A14" w:rsidP="00A915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81" w:type="dxa"/>
          </w:tcPr>
          <w:p w:rsidR="00C11A14" w:rsidRPr="00C11A14" w:rsidRDefault="00C11A1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8" w:type="dxa"/>
            <w:gridSpan w:val="2"/>
          </w:tcPr>
          <w:p w:rsidR="00C11A14" w:rsidRPr="00C11A14" w:rsidRDefault="00C11A14" w:rsidP="00A915E3">
            <w:pPr>
              <w:autoSpaceDE w:val="0"/>
              <w:autoSpaceDN w:val="0"/>
              <w:ind w:left="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1A4495" w:rsidRPr="00A915E3" w:rsidTr="001A4495">
        <w:tc>
          <w:tcPr>
            <w:tcW w:w="674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3259" w:type="dxa"/>
          </w:tcPr>
          <w:p w:rsidR="001A4495" w:rsidRPr="00A915E3" w:rsidRDefault="001A4495" w:rsidP="00A915E3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Сложение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натуральных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gridSpan w:val="6"/>
          </w:tcPr>
          <w:p w:rsidR="001A4495" w:rsidRPr="00A915E3" w:rsidRDefault="001A4495" w:rsidP="00A915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15.09.22</w:t>
            </w:r>
          </w:p>
        </w:tc>
        <w:tc>
          <w:tcPr>
            <w:tcW w:w="1181" w:type="dxa"/>
          </w:tcPr>
          <w:p w:rsidR="001A4495" w:rsidRPr="00C21BB1" w:rsidRDefault="001A449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21BB1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51182D" w:rsidRPr="00C21BB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408" w:type="dxa"/>
            <w:gridSpan w:val="2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карточкам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1A4495" w:rsidRPr="00A915E3" w:rsidTr="001A4495">
        <w:tc>
          <w:tcPr>
            <w:tcW w:w="674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3259" w:type="dxa"/>
          </w:tcPr>
          <w:p w:rsidR="001A4495" w:rsidRPr="00A915E3" w:rsidRDefault="001A4495" w:rsidP="00A915E3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Вычитание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натуральных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gridSpan w:val="6"/>
          </w:tcPr>
          <w:p w:rsidR="001A4495" w:rsidRPr="00A915E3" w:rsidRDefault="001A4495" w:rsidP="00A915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16.09.22</w:t>
            </w:r>
          </w:p>
        </w:tc>
        <w:tc>
          <w:tcPr>
            <w:tcW w:w="1181" w:type="dxa"/>
          </w:tcPr>
          <w:p w:rsidR="001A4495" w:rsidRPr="00C21BB1" w:rsidRDefault="001A449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21BB1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51182D" w:rsidRPr="00C21BB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408" w:type="dxa"/>
            <w:gridSpan w:val="2"/>
          </w:tcPr>
          <w:p w:rsidR="001A4495" w:rsidRPr="00A915E3" w:rsidRDefault="001A4495" w:rsidP="00A915E3">
            <w:pPr>
              <w:autoSpaceDE w:val="0"/>
              <w:autoSpaceDN w:val="0"/>
              <w:ind w:left="66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Математический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диктант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1A4495" w:rsidRPr="004A42C0" w:rsidTr="001A4495">
        <w:tc>
          <w:tcPr>
            <w:tcW w:w="674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3259" w:type="dxa"/>
          </w:tcPr>
          <w:p w:rsidR="001A4495" w:rsidRPr="00A915E3" w:rsidRDefault="001A4495" w:rsidP="00A915E3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Умножение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натуральных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gridSpan w:val="6"/>
          </w:tcPr>
          <w:p w:rsidR="001A4495" w:rsidRPr="00A915E3" w:rsidRDefault="001A4495" w:rsidP="00A915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19.09.22</w:t>
            </w:r>
          </w:p>
        </w:tc>
        <w:tc>
          <w:tcPr>
            <w:tcW w:w="1181" w:type="dxa"/>
          </w:tcPr>
          <w:p w:rsidR="001A4495" w:rsidRPr="00E970B9" w:rsidRDefault="001A449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70B9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51182D" w:rsidRPr="00E970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2408" w:type="dxa"/>
            <w:gridSpan w:val="2"/>
          </w:tcPr>
          <w:p w:rsidR="001A4495" w:rsidRPr="00A915E3" w:rsidRDefault="001A4495" w:rsidP="00A915E3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1A4495" w:rsidRPr="00A915E3" w:rsidTr="001A4495">
        <w:tc>
          <w:tcPr>
            <w:tcW w:w="674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3259" w:type="dxa"/>
          </w:tcPr>
          <w:p w:rsidR="001A4495" w:rsidRPr="00A915E3" w:rsidRDefault="001A4495" w:rsidP="00A915E3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натуральных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gridSpan w:val="6"/>
          </w:tcPr>
          <w:p w:rsidR="001A4495" w:rsidRPr="00A915E3" w:rsidRDefault="001A4495" w:rsidP="00A915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20.09.22</w:t>
            </w:r>
          </w:p>
        </w:tc>
        <w:tc>
          <w:tcPr>
            <w:tcW w:w="1181" w:type="dxa"/>
          </w:tcPr>
          <w:p w:rsidR="001A4495" w:rsidRPr="00E970B9" w:rsidRDefault="001A449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70B9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51182D" w:rsidRPr="00E970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2408" w:type="dxa"/>
            <w:gridSpan w:val="2"/>
          </w:tcPr>
          <w:p w:rsidR="001A4495" w:rsidRPr="00A915E3" w:rsidRDefault="001A4495" w:rsidP="00A915E3">
            <w:pPr>
              <w:autoSpaceDE w:val="0"/>
              <w:autoSpaceDN w:val="0"/>
              <w:ind w:left="66" w:right="86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1A4495" w:rsidRPr="00A915E3" w:rsidTr="001A4495">
        <w:tc>
          <w:tcPr>
            <w:tcW w:w="674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3259" w:type="dxa"/>
          </w:tcPr>
          <w:p w:rsidR="001A4495" w:rsidRPr="00A915E3" w:rsidRDefault="001A4495" w:rsidP="00A915E3">
            <w:pPr>
              <w:autoSpaceDE w:val="0"/>
              <w:autoSpaceDN w:val="0"/>
              <w:ind w:left="35" w:right="283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 с натуральными числами.</w:t>
            </w:r>
          </w:p>
        </w:tc>
        <w:tc>
          <w:tcPr>
            <w:tcW w:w="56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gridSpan w:val="6"/>
          </w:tcPr>
          <w:p w:rsidR="001A4495" w:rsidRPr="00A915E3" w:rsidRDefault="001A4495" w:rsidP="00A915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21.09.22</w:t>
            </w:r>
          </w:p>
        </w:tc>
        <w:tc>
          <w:tcPr>
            <w:tcW w:w="1181" w:type="dxa"/>
          </w:tcPr>
          <w:p w:rsidR="001A4495" w:rsidRPr="00E970B9" w:rsidRDefault="001A449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70B9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51182D" w:rsidRPr="00E970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7-8,16,18</w:t>
            </w:r>
          </w:p>
        </w:tc>
        <w:tc>
          <w:tcPr>
            <w:tcW w:w="2408" w:type="dxa"/>
            <w:gridSpan w:val="2"/>
          </w:tcPr>
          <w:p w:rsidR="001A4495" w:rsidRPr="00A915E3" w:rsidRDefault="001A4495" w:rsidP="00A915E3">
            <w:pPr>
              <w:autoSpaceDE w:val="0"/>
              <w:autoSpaceDN w:val="0"/>
              <w:ind w:left="66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1A4495" w:rsidRPr="00A915E3" w:rsidTr="001A4495">
        <w:tc>
          <w:tcPr>
            <w:tcW w:w="674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3259" w:type="dxa"/>
          </w:tcPr>
          <w:p w:rsidR="001A4495" w:rsidRPr="00A915E3" w:rsidRDefault="001A4495" w:rsidP="00A915E3">
            <w:pPr>
              <w:autoSpaceDE w:val="0"/>
              <w:autoSpaceDN w:val="0"/>
              <w:ind w:left="35" w:right="208" w:firstLine="3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Свойства нуля при сложении и умножении, свойства единицы при умножении.</w:t>
            </w:r>
          </w:p>
        </w:tc>
        <w:tc>
          <w:tcPr>
            <w:tcW w:w="56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gridSpan w:val="6"/>
          </w:tcPr>
          <w:p w:rsidR="001A4495" w:rsidRPr="00A915E3" w:rsidRDefault="001A4495" w:rsidP="00A915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22.09.22</w:t>
            </w:r>
          </w:p>
        </w:tc>
        <w:tc>
          <w:tcPr>
            <w:tcW w:w="1181" w:type="dxa"/>
          </w:tcPr>
          <w:p w:rsidR="001A4495" w:rsidRPr="00E970B9" w:rsidRDefault="001A449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70B9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51182D" w:rsidRPr="00E970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7,16</w:t>
            </w:r>
          </w:p>
        </w:tc>
        <w:tc>
          <w:tcPr>
            <w:tcW w:w="2408" w:type="dxa"/>
            <w:gridSpan w:val="2"/>
          </w:tcPr>
          <w:p w:rsidR="001A4495" w:rsidRPr="00A915E3" w:rsidRDefault="001A4495" w:rsidP="00A915E3">
            <w:pPr>
              <w:autoSpaceDE w:val="0"/>
              <w:autoSpaceDN w:val="0"/>
              <w:ind w:left="66" w:right="7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блиц-опрос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1A4495" w:rsidRPr="00A915E3" w:rsidTr="001A4495">
        <w:tc>
          <w:tcPr>
            <w:tcW w:w="674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3259" w:type="dxa"/>
          </w:tcPr>
          <w:p w:rsidR="001A4495" w:rsidRPr="00A915E3" w:rsidRDefault="001A4495" w:rsidP="00A915E3">
            <w:pPr>
              <w:autoSpaceDE w:val="0"/>
              <w:autoSpaceDN w:val="0"/>
              <w:ind w:left="35" w:right="208" w:firstLine="3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Свойства нуля при сложении и умножении, свойства единицы при умножении.</w:t>
            </w:r>
          </w:p>
        </w:tc>
        <w:tc>
          <w:tcPr>
            <w:tcW w:w="56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gridSpan w:val="6"/>
          </w:tcPr>
          <w:p w:rsidR="001A4495" w:rsidRPr="00A915E3" w:rsidRDefault="001A4495" w:rsidP="00A915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23.09.22</w:t>
            </w:r>
          </w:p>
        </w:tc>
        <w:tc>
          <w:tcPr>
            <w:tcW w:w="1181" w:type="dxa"/>
          </w:tcPr>
          <w:p w:rsidR="001A4495" w:rsidRPr="00E970B9" w:rsidRDefault="001A449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70B9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51182D" w:rsidRPr="00E970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7,16</w:t>
            </w:r>
          </w:p>
        </w:tc>
        <w:tc>
          <w:tcPr>
            <w:tcW w:w="2408" w:type="dxa"/>
            <w:gridSpan w:val="2"/>
          </w:tcPr>
          <w:p w:rsidR="001A4495" w:rsidRPr="00A915E3" w:rsidRDefault="001A4495" w:rsidP="00A915E3">
            <w:pPr>
              <w:autoSpaceDE w:val="0"/>
              <w:autoSpaceDN w:val="0"/>
              <w:ind w:left="66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Математический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диктант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1A4495" w:rsidRPr="00A915E3" w:rsidTr="001A4495">
        <w:tc>
          <w:tcPr>
            <w:tcW w:w="674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3259" w:type="dxa"/>
          </w:tcPr>
          <w:p w:rsidR="001A4495" w:rsidRPr="00A915E3" w:rsidRDefault="001A4495" w:rsidP="00A915E3">
            <w:pPr>
              <w:tabs>
                <w:tab w:val="left" w:pos="2728"/>
              </w:tabs>
              <w:autoSpaceDE w:val="0"/>
              <w:autoSpaceDN w:val="0"/>
              <w:ind w:left="35" w:right="175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Переместительное и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сочетательное свойства сложения и умножения.</w:t>
            </w:r>
          </w:p>
        </w:tc>
        <w:tc>
          <w:tcPr>
            <w:tcW w:w="56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gridSpan w:val="6"/>
          </w:tcPr>
          <w:p w:rsidR="001A4495" w:rsidRPr="00833EB7" w:rsidRDefault="001A4495" w:rsidP="00A915E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26.09.22</w:t>
            </w:r>
          </w:p>
        </w:tc>
        <w:tc>
          <w:tcPr>
            <w:tcW w:w="1181" w:type="dxa"/>
          </w:tcPr>
          <w:p w:rsidR="001A4495" w:rsidRPr="00E970B9" w:rsidRDefault="001A449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70B9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51182D" w:rsidRPr="00E970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7,16</w:t>
            </w:r>
            <w:r w:rsidR="009569C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гот к ВПР</w:t>
            </w:r>
          </w:p>
        </w:tc>
        <w:tc>
          <w:tcPr>
            <w:tcW w:w="2408" w:type="dxa"/>
            <w:gridSpan w:val="2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карточкам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1A4495" w:rsidRPr="00A915E3" w:rsidTr="001A4495">
        <w:tc>
          <w:tcPr>
            <w:tcW w:w="674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3259" w:type="dxa"/>
          </w:tcPr>
          <w:p w:rsidR="001A4495" w:rsidRPr="00A915E3" w:rsidRDefault="001A4495" w:rsidP="0051182D">
            <w:pPr>
              <w:autoSpaceDE w:val="0"/>
              <w:autoSpaceDN w:val="0"/>
              <w:ind w:left="35" w:right="144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Всероссийская проверочная работа по математике за курс 5 класса.</w:t>
            </w:r>
          </w:p>
        </w:tc>
        <w:tc>
          <w:tcPr>
            <w:tcW w:w="568" w:type="dxa"/>
          </w:tcPr>
          <w:p w:rsidR="001A4495" w:rsidRPr="00A915E3" w:rsidRDefault="001A4495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1A4495" w:rsidRPr="00A915E3" w:rsidRDefault="001A4495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1A4495" w:rsidRPr="00A915E3" w:rsidRDefault="001A4495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947" w:type="dxa"/>
            <w:gridSpan w:val="6"/>
          </w:tcPr>
          <w:p w:rsidR="001A4495" w:rsidRPr="00A915E3" w:rsidRDefault="001A4495" w:rsidP="0051182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27.09.22</w:t>
            </w:r>
          </w:p>
        </w:tc>
        <w:tc>
          <w:tcPr>
            <w:tcW w:w="1181" w:type="dxa"/>
          </w:tcPr>
          <w:p w:rsidR="001A4495" w:rsidRPr="00A915E3" w:rsidRDefault="009569C3" w:rsidP="0051182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70B9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Pr="00E970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7,16</w:t>
            </w:r>
          </w:p>
        </w:tc>
        <w:tc>
          <w:tcPr>
            <w:tcW w:w="2408" w:type="dxa"/>
            <w:gridSpan w:val="2"/>
          </w:tcPr>
          <w:p w:rsidR="001A4495" w:rsidRPr="00A915E3" w:rsidRDefault="001A4495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ВПР;</w:t>
            </w:r>
          </w:p>
        </w:tc>
      </w:tr>
      <w:tr w:rsidR="001A4495" w:rsidRPr="004A42C0" w:rsidTr="001A4495">
        <w:tc>
          <w:tcPr>
            <w:tcW w:w="674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3259" w:type="dxa"/>
          </w:tcPr>
          <w:p w:rsidR="001A4495" w:rsidRPr="00A915E3" w:rsidRDefault="001A4495" w:rsidP="0051182D">
            <w:pPr>
              <w:autoSpaceDE w:val="0"/>
              <w:autoSpaceDN w:val="0"/>
              <w:ind w:left="35" w:right="288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Распределительное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свойство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умножения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1A4495" w:rsidRPr="00A915E3" w:rsidRDefault="001A4495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1A4495" w:rsidRPr="00A915E3" w:rsidRDefault="001A4495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A4495" w:rsidRPr="00A915E3" w:rsidRDefault="001A4495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gridSpan w:val="6"/>
          </w:tcPr>
          <w:p w:rsidR="001A4495" w:rsidRPr="00833EB7" w:rsidRDefault="001A4495" w:rsidP="0051182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28.09.22</w:t>
            </w:r>
          </w:p>
        </w:tc>
        <w:tc>
          <w:tcPr>
            <w:tcW w:w="1181" w:type="dxa"/>
          </w:tcPr>
          <w:p w:rsidR="001A4495" w:rsidRPr="00E970B9" w:rsidRDefault="001A449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70B9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51182D" w:rsidRPr="00E970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</w:t>
            </w:r>
          </w:p>
        </w:tc>
        <w:tc>
          <w:tcPr>
            <w:tcW w:w="2408" w:type="dxa"/>
            <w:gridSpan w:val="2"/>
          </w:tcPr>
          <w:p w:rsidR="001A4495" w:rsidRPr="00A915E3" w:rsidRDefault="001A4495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1A4495" w:rsidRPr="00A915E3" w:rsidTr="001A4495">
        <w:tc>
          <w:tcPr>
            <w:tcW w:w="674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3259" w:type="dxa"/>
          </w:tcPr>
          <w:p w:rsidR="001A4495" w:rsidRPr="00A915E3" w:rsidRDefault="001A4495" w:rsidP="0051182D">
            <w:pPr>
              <w:autoSpaceDE w:val="0"/>
              <w:autoSpaceDN w:val="0"/>
              <w:ind w:left="35" w:right="864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Переместительное и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сочетательное свойства сложения и умножения.</w:t>
            </w:r>
          </w:p>
          <w:p w:rsidR="001A4495" w:rsidRPr="00A915E3" w:rsidRDefault="001A4495" w:rsidP="0051182D">
            <w:pPr>
              <w:autoSpaceDE w:val="0"/>
              <w:autoSpaceDN w:val="0"/>
              <w:ind w:left="35" w:right="288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Распределительное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свойство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умножения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1A4495" w:rsidRPr="00A915E3" w:rsidRDefault="001A4495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1A4495" w:rsidRPr="00A915E3" w:rsidRDefault="001A4495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A4495" w:rsidRPr="00A915E3" w:rsidRDefault="001A4495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gridSpan w:val="6"/>
          </w:tcPr>
          <w:p w:rsidR="001A4495" w:rsidRPr="00833EB7" w:rsidRDefault="001A4495" w:rsidP="0051182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29.09.22</w:t>
            </w:r>
          </w:p>
        </w:tc>
        <w:tc>
          <w:tcPr>
            <w:tcW w:w="1181" w:type="dxa"/>
          </w:tcPr>
          <w:p w:rsidR="001A4495" w:rsidRPr="00E970B9" w:rsidRDefault="001A449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70B9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51182D" w:rsidRPr="00E970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7,16-17</w:t>
            </w:r>
          </w:p>
        </w:tc>
        <w:tc>
          <w:tcPr>
            <w:tcW w:w="2408" w:type="dxa"/>
            <w:gridSpan w:val="2"/>
          </w:tcPr>
          <w:p w:rsidR="001A4495" w:rsidRPr="00A915E3" w:rsidRDefault="001A4495" w:rsidP="0051182D">
            <w:pPr>
              <w:autoSpaceDE w:val="0"/>
              <w:autoSpaceDN w:val="0"/>
              <w:ind w:left="66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1A4495" w:rsidRPr="00A915E3" w:rsidTr="001A4495">
        <w:tc>
          <w:tcPr>
            <w:tcW w:w="674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3259" w:type="dxa"/>
          </w:tcPr>
          <w:p w:rsidR="001A4495" w:rsidRPr="00A915E3" w:rsidRDefault="001A4495" w:rsidP="0051182D">
            <w:pPr>
              <w:autoSpaceDE w:val="0"/>
              <w:autoSpaceDN w:val="0"/>
              <w:ind w:left="35" w:right="432" w:firstLine="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Контрольная работа №2 </w:t>
            </w:r>
          </w:p>
          <w:p w:rsidR="001A4495" w:rsidRPr="00A915E3" w:rsidRDefault="001A4495" w:rsidP="0051182D">
            <w:pPr>
              <w:autoSpaceDE w:val="0"/>
              <w:autoSpaceDN w:val="0"/>
              <w:ind w:left="35" w:right="432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по теме: "Арифметические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действия с натуральными числами"</w:t>
            </w:r>
          </w:p>
        </w:tc>
        <w:tc>
          <w:tcPr>
            <w:tcW w:w="568" w:type="dxa"/>
          </w:tcPr>
          <w:p w:rsidR="001A4495" w:rsidRPr="00A915E3" w:rsidRDefault="001A4495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708" w:type="dxa"/>
          </w:tcPr>
          <w:p w:rsidR="001A4495" w:rsidRPr="00A915E3" w:rsidRDefault="001A4495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A4495" w:rsidRPr="00A915E3" w:rsidRDefault="001A4495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47" w:type="dxa"/>
            <w:gridSpan w:val="6"/>
          </w:tcPr>
          <w:p w:rsidR="001A4495" w:rsidRPr="00833EB7" w:rsidRDefault="001A4495" w:rsidP="0051182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30.09.22</w:t>
            </w:r>
          </w:p>
        </w:tc>
        <w:tc>
          <w:tcPr>
            <w:tcW w:w="1181" w:type="dxa"/>
          </w:tcPr>
          <w:p w:rsidR="001A4495" w:rsidRPr="00E970B9" w:rsidRDefault="001A449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70B9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E970B9" w:rsidRPr="00E970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7-8,16-18</w:t>
            </w:r>
          </w:p>
        </w:tc>
        <w:tc>
          <w:tcPr>
            <w:tcW w:w="2408" w:type="dxa"/>
            <w:gridSpan w:val="2"/>
          </w:tcPr>
          <w:p w:rsidR="001A4495" w:rsidRPr="00A915E3" w:rsidRDefault="001A4495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1A4495" w:rsidRPr="00A915E3" w:rsidTr="001A4495">
        <w:tc>
          <w:tcPr>
            <w:tcW w:w="674" w:type="dxa"/>
          </w:tcPr>
          <w:p w:rsidR="001A4495" w:rsidRPr="00A915E3" w:rsidRDefault="001A4495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</w:tcPr>
          <w:p w:rsidR="001A4495" w:rsidRPr="00C11A14" w:rsidRDefault="00C11A14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11A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Делители</w:t>
            </w:r>
            <w:proofErr w:type="spellEnd"/>
            <w:r w:rsidRPr="00C11A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11A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кратные</w:t>
            </w:r>
            <w:proofErr w:type="spellEnd"/>
          </w:p>
        </w:tc>
        <w:tc>
          <w:tcPr>
            <w:tcW w:w="568" w:type="dxa"/>
          </w:tcPr>
          <w:p w:rsidR="001A4495" w:rsidRPr="00A915E3" w:rsidRDefault="001A4495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A4495" w:rsidRPr="00A915E3" w:rsidRDefault="001A4495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4495" w:rsidRPr="00A915E3" w:rsidRDefault="001A4495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gridSpan w:val="5"/>
          </w:tcPr>
          <w:p w:rsidR="001A4495" w:rsidRPr="00A915E3" w:rsidRDefault="001A4495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1A4495" w:rsidRDefault="001A4495"/>
        </w:tc>
        <w:tc>
          <w:tcPr>
            <w:tcW w:w="2408" w:type="dxa"/>
            <w:gridSpan w:val="2"/>
          </w:tcPr>
          <w:p w:rsidR="001A4495" w:rsidRPr="00A915E3" w:rsidRDefault="001A4495" w:rsidP="0051182D">
            <w:pPr>
              <w:autoSpaceDE w:val="0"/>
              <w:autoSpaceDN w:val="0"/>
              <w:ind w:left="66" w:right="57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A14" w:rsidRPr="00A915E3" w:rsidTr="001A4495">
        <w:tc>
          <w:tcPr>
            <w:tcW w:w="674" w:type="dxa"/>
          </w:tcPr>
          <w:p w:rsidR="00C11A14" w:rsidRPr="00A915E3" w:rsidRDefault="00C11A14" w:rsidP="009569C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3259" w:type="dxa"/>
          </w:tcPr>
          <w:p w:rsidR="00C11A14" w:rsidRPr="00A915E3" w:rsidRDefault="00C11A14" w:rsidP="009569C3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Делители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кратные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C11A14" w:rsidRPr="00A915E3" w:rsidRDefault="00C11A14" w:rsidP="009569C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C11A14" w:rsidRPr="00A915E3" w:rsidRDefault="00C11A14" w:rsidP="009569C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11A14" w:rsidRPr="00A915E3" w:rsidRDefault="00C11A14" w:rsidP="009569C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C11A14" w:rsidRPr="00A915E3" w:rsidRDefault="00C11A14" w:rsidP="009569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C11A14" w:rsidRPr="004117BC" w:rsidRDefault="00C11A14" w:rsidP="009569C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7BC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864C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4117BC" w:rsidRPr="004117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(6кл)</w:t>
            </w:r>
          </w:p>
        </w:tc>
        <w:tc>
          <w:tcPr>
            <w:tcW w:w="2408" w:type="dxa"/>
            <w:gridSpan w:val="2"/>
          </w:tcPr>
          <w:p w:rsidR="00C11A14" w:rsidRPr="00A915E3" w:rsidRDefault="00C11A14" w:rsidP="009569C3">
            <w:pPr>
              <w:autoSpaceDE w:val="0"/>
              <w:autoSpaceDN w:val="0"/>
              <w:ind w:left="66" w:right="57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математический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диктант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C11A14" w:rsidRPr="004A42C0" w:rsidTr="001A4495">
        <w:tc>
          <w:tcPr>
            <w:tcW w:w="674" w:type="dxa"/>
          </w:tcPr>
          <w:p w:rsidR="00C11A14" w:rsidRPr="00A915E3" w:rsidRDefault="00C11A14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3259" w:type="dxa"/>
          </w:tcPr>
          <w:p w:rsidR="00C11A14" w:rsidRPr="00A915E3" w:rsidRDefault="00C11A14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Делители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кратные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C11A14" w:rsidRPr="00A915E3" w:rsidRDefault="00C11A14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C11A14" w:rsidRPr="00A915E3" w:rsidRDefault="00C11A14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11A14" w:rsidRPr="00A915E3" w:rsidRDefault="00C11A14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C11A14" w:rsidRPr="00A915E3" w:rsidRDefault="00C11A14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C11A14" w:rsidRPr="004117BC" w:rsidRDefault="00C11A1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7BC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864C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4117BC" w:rsidRPr="004117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(6кл)</w:t>
            </w:r>
          </w:p>
        </w:tc>
        <w:tc>
          <w:tcPr>
            <w:tcW w:w="2408" w:type="dxa"/>
            <w:gridSpan w:val="2"/>
          </w:tcPr>
          <w:p w:rsidR="00C11A14" w:rsidRPr="00A915E3" w:rsidRDefault="00C11A14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C11A14" w:rsidRPr="00A915E3" w:rsidTr="001A4495">
        <w:tc>
          <w:tcPr>
            <w:tcW w:w="674" w:type="dxa"/>
          </w:tcPr>
          <w:p w:rsidR="00C11A14" w:rsidRPr="00A915E3" w:rsidRDefault="00C11A14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3259" w:type="dxa"/>
          </w:tcPr>
          <w:p w:rsidR="00C11A14" w:rsidRPr="00864CD8" w:rsidRDefault="004117BC" w:rsidP="00864CD8">
            <w:pPr>
              <w:autoSpaceDE w:val="0"/>
              <w:autoSpaceDN w:val="0"/>
              <w:ind w:left="35" w:right="1152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64C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Простые и составные числа.</w:t>
            </w:r>
          </w:p>
        </w:tc>
        <w:tc>
          <w:tcPr>
            <w:tcW w:w="568" w:type="dxa"/>
          </w:tcPr>
          <w:p w:rsidR="00C11A14" w:rsidRPr="00A915E3" w:rsidRDefault="00C11A14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C11A14" w:rsidRPr="00A915E3" w:rsidRDefault="00C11A14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11A14" w:rsidRPr="00A915E3" w:rsidRDefault="00C11A14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C11A14" w:rsidRPr="00A915E3" w:rsidRDefault="00C11A14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C11A14" w:rsidRPr="004117BC" w:rsidRDefault="00C11A1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7BC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4117BC" w:rsidRPr="004117B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4(6кл)</w:t>
            </w:r>
          </w:p>
        </w:tc>
        <w:tc>
          <w:tcPr>
            <w:tcW w:w="2408" w:type="dxa"/>
            <w:gridSpan w:val="2"/>
          </w:tcPr>
          <w:p w:rsidR="00C11A14" w:rsidRPr="00A915E3" w:rsidRDefault="00C11A14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Тестирование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C11A14" w:rsidRPr="00A915E3" w:rsidTr="001A4495">
        <w:tc>
          <w:tcPr>
            <w:tcW w:w="674" w:type="dxa"/>
          </w:tcPr>
          <w:p w:rsidR="00C11A14" w:rsidRPr="00A915E3" w:rsidRDefault="00C11A14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3259" w:type="dxa"/>
          </w:tcPr>
          <w:p w:rsidR="00C11A14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r w:rsidRPr="00864C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Разложение числа на множители.</w:t>
            </w:r>
          </w:p>
        </w:tc>
        <w:tc>
          <w:tcPr>
            <w:tcW w:w="568" w:type="dxa"/>
          </w:tcPr>
          <w:p w:rsidR="00C11A14" w:rsidRPr="00A915E3" w:rsidRDefault="00C11A14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C11A14" w:rsidRPr="00A915E3" w:rsidRDefault="00C11A14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11A14" w:rsidRPr="00A915E3" w:rsidRDefault="00C11A14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C11A14" w:rsidRPr="00A915E3" w:rsidRDefault="00C11A14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C11A14" w:rsidRPr="004117BC" w:rsidRDefault="00C11A1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7BC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 w:rsidR="00864C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08" w:type="dxa"/>
            <w:gridSpan w:val="2"/>
          </w:tcPr>
          <w:p w:rsidR="00C11A14" w:rsidRPr="00A915E3" w:rsidRDefault="00C11A14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карточкам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3259" w:type="dxa"/>
          </w:tcPr>
          <w:p w:rsidR="00864CD8" w:rsidRPr="00A915E3" w:rsidRDefault="00864CD8" w:rsidP="004A42C0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остатком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Pr="004117BC" w:rsidRDefault="00864CD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7BC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3259" w:type="dxa"/>
          </w:tcPr>
          <w:p w:rsidR="00864CD8" w:rsidRPr="00A915E3" w:rsidRDefault="00864CD8" w:rsidP="004A42C0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остатком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Pr="00864CD8" w:rsidRDefault="00864CD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7BC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Разложение составного числа на простые множители.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Pr="004117BC" w:rsidRDefault="00864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7BC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Признаки делимости на 10, на 5 и на 2.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Pr="004117BC" w:rsidRDefault="00864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7BC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57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математический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диктант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144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Признаки делимости на 9 и на 3.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Pr="004117BC" w:rsidRDefault="00864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7BC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86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144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Признаки делимости на 2, на 3, на 5, на 9, на 10.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Pr="004117BC" w:rsidRDefault="00864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7BC">
              <w:rPr>
                <w:rFonts w:ascii="Times New Roman" w:hAnsi="Times New Roman" w:cs="Times New Roman"/>
                <w:sz w:val="20"/>
                <w:szCs w:val="20"/>
              </w:rPr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Разложение составного числа на простые множители.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>
            <w:r w:rsidRPr="006417E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864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Степень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натуральным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показателем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>
            <w:r w:rsidRPr="006417E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57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математический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диктант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864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Степень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натуральным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показателем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>
            <w:r w:rsidRPr="006417E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86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144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Числовые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выражения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порядок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действий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>
            <w:r w:rsidRPr="006417E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144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Числовые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выражения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порядок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действий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>
            <w:r w:rsidRPr="006417E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карточкам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144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Числовые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выражения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порядок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действий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>
            <w:r w:rsidRPr="006417E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Составление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алгоритма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вычисления значения числового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выражения;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144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Числовые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выражения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порядок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действий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>
            <w:r w:rsidRPr="00442E80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Составление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алгоритма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вычисления значения числового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выражения;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144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Текстовые задачи: анализ  и осмысление условия, выбор способа решения, осмысление результата.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>
            <w:r w:rsidRPr="00442E80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Составление схемы условия задачи и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плана её решения;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Текстовые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движение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>
            <w:r w:rsidRPr="00442E80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Изготовление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памятки по решению задач на движение;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Текстовые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покупки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>
            <w:r w:rsidRPr="00442E80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Самостоятельное составление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текстовой задачи с применением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личного опыта;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33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Текстовые задачи на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вычисление количества.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Решение задачи из ВПР на выбор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оптимальной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стоимости;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44.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288" w:firstLine="35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Контрольная работа №3 по теме: " Числовые выражения.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Порядок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действий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rPr>
          <w:gridAfter w:val="2"/>
          <w:wAfter w:w="2408" w:type="dxa"/>
        </w:trPr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Точка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Отрезок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Прямая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Луч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Точка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Отрезок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Прямая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Луч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1A4495" w:rsidRDefault="00864CD8" w:rsidP="0051182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Ломаная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28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915E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практико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A915E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ориентированного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175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Измерение длины отрезка, метрические единицы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измерения длины.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карточкам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175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Измерение длины отрезка, метрические единицы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измерения длины.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Окружность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круг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86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Окружность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круг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tabs>
                <w:tab w:val="left" w:pos="2728"/>
              </w:tabs>
              <w:autoSpaceDE w:val="0"/>
              <w:autoSpaceDN w:val="0"/>
              <w:ind w:left="35" w:right="317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«Построение узора из окружностей».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Угол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карточкам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tabs>
                <w:tab w:val="left" w:pos="2586"/>
              </w:tabs>
              <w:autoSpaceDE w:val="0"/>
              <w:autoSpaceDN w:val="0"/>
              <w:ind w:left="35" w:right="317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Прямой, острый, тупой и развёрнутый углы.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432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Контрольная работа №4 по теме: " Линии на плоскости"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288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 по теме: "Построение углов"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Понятие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обыкновенной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57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математический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диктант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Понятие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обыкновенной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Понятие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обыкновенной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86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288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Правильные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неправильные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57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математический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диктант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288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Правильные и неправильные дроби. Сравнение дробей.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288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Правильные и неправильные дроби. Сравнение дробей.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свойство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57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математический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диктант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Сокращение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288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Приведение дробей к общему знаменателю.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Блиц-опрос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57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математический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диктант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69.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gridSpan w:val="5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карточкам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rPr>
          <w:gridAfter w:val="1"/>
          <w:wAfter w:w="707" w:type="dxa"/>
        </w:trPr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0" w:type="dxa"/>
            <w:gridSpan w:val="4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3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1701" w:type="dxa"/>
          </w:tcPr>
          <w:p w:rsidR="00864CD8" w:rsidRPr="00A915E3" w:rsidRDefault="00864CD8" w:rsidP="0051182D">
            <w:pPr>
              <w:autoSpaceDE w:val="0"/>
              <w:autoSpaceDN w:val="0"/>
              <w:ind w:left="66" w:right="86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317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обыкновенных дробей.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0" w:type="dxa"/>
            <w:gridSpan w:val="4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3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317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обыкновенных дробей.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0" w:type="dxa"/>
            <w:gridSpan w:val="4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3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карточкам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317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обыкновенных дробей.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0" w:type="dxa"/>
            <w:gridSpan w:val="4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3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tabs>
                <w:tab w:val="left" w:pos="2586"/>
              </w:tabs>
              <w:autoSpaceDE w:val="0"/>
              <w:autoSpaceDN w:val="0"/>
              <w:ind w:left="35" w:right="317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обыкновенных дробей.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0" w:type="dxa"/>
            <w:gridSpan w:val="4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3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Блиц-опрос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317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обыкновенных дробей.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0" w:type="dxa"/>
            <w:gridSpan w:val="4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3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Зачет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144" w:firstLine="35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Дроби и деление натуральных чисел.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Смешанные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0" w:type="dxa"/>
            <w:gridSpan w:val="4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3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57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математический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диктант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Смешанные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0" w:type="dxa"/>
            <w:gridSpan w:val="4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3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317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смешанных чисел.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0" w:type="dxa"/>
            <w:gridSpan w:val="4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3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карточкам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175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смешанных чисел.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0" w:type="dxa"/>
            <w:gridSpan w:val="4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3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175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смешанных чисел.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0" w:type="dxa"/>
            <w:gridSpan w:val="4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3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288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Контрольная работа №5 по теме: "Сравнение, сложение, вычитание дробей".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0" w:type="dxa"/>
            <w:gridSpan w:val="4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3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Умножение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0" w:type="dxa"/>
            <w:gridSpan w:val="4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3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57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математический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диктант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Умножение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0" w:type="dxa"/>
            <w:gridSpan w:val="4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3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Дифференцированное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Умножение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0" w:type="dxa"/>
            <w:gridSpan w:val="4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3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Взаимно-обратные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0" w:type="dxa"/>
            <w:gridSpan w:val="4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3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Блиц-опрос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0" w:type="dxa"/>
            <w:gridSpan w:val="4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3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86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0" w:type="dxa"/>
            <w:gridSpan w:val="4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3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Зачет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144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Текстовые задачи на движение, содержащие дроби.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0" w:type="dxa"/>
            <w:gridSpan w:val="4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3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Составление схемы задачи и плана её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решения;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144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Текстовые задачи на движение, содержащие дроби.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0" w:type="dxa"/>
            <w:gridSpan w:val="4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3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Составление схемы задачи и плана её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решения;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Текстовые задачи на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количество, содержащие дроби.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0" w:type="dxa"/>
            <w:gridSpan w:val="4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3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Решение задачи из ВПР на выбор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оптимальной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стоимости;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144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Текстовые задачи на покупки, содержащие дроби. 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0" w:type="dxa"/>
            <w:gridSpan w:val="4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3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Решение задачи из ВПР на выбор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оптимальной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стоимости;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tabs>
                <w:tab w:val="left" w:pos="2870"/>
              </w:tabs>
              <w:autoSpaceDE w:val="0"/>
              <w:autoSpaceDN w:val="0"/>
              <w:ind w:left="35" w:right="317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Текстовые задачи на совместную работу, содержащие дроби.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0" w:type="dxa"/>
            <w:gridSpan w:val="4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3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93.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Нахождение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0" w:type="dxa"/>
            <w:gridSpan w:val="4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gridSpan w:val="3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Составление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тематической задачи из личного опыта и решение её;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Нахождение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Составление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тематической задачи из личного опыта и решение её;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Нахождение числа по значению его дроби.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Нахождение числа по значению его дроби.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Составление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тематической задачи из личного опыта и решение её;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Комбинированные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Дифференцированное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Комбинированные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Дифференцированное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288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Применение букв для записи свойств арифметических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действий.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100.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864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Упрощение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буквенных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выражений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Блиц-опрос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101.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tabs>
                <w:tab w:val="left" w:pos="526"/>
              </w:tabs>
              <w:autoSpaceDE w:val="0"/>
              <w:autoSpaceDN w:val="0"/>
              <w:ind w:left="35" w:right="317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Упрощение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буквенных</w:t>
            </w:r>
            <w:proofErr w:type="spellEnd"/>
            <w:proofErr w:type="gram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выражений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102.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144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Формулы. Решение задач на движение с помощью формулы пути.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карточкам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103.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Применение букв для записи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общего способа решения целого класса текстовых задач.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86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104.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432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Контрольная работа №6 по теме: " Умножение, деление обыкновенных дробей"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105.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Многоугольники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Блиц-опрос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106.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Многоугольники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Устный опрос по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готовым чертежам;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107.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tabs>
                <w:tab w:val="left" w:pos="526"/>
              </w:tabs>
              <w:autoSpaceDE w:val="0"/>
              <w:autoSpaceDN w:val="0"/>
              <w:ind w:left="35" w:right="720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Четырёхугольник,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прямоугольник, квадрат.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Блиц-опрос;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108.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tabs>
                <w:tab w:val="left" w:pos="526"/>
              </w:tabs>
              <w:autoSpaceDE w:val="0"/>
              <w:autoSpaceDN w:val="0"/>
              <w:ind w:left="35" w:right="720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Четырёхугольник,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прямоугольник, квадрат.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Устный опрос по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готовым чертежам;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109.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144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Практическая работа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«Построение прямоугольника с заданными сторонами на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нелинованной бумаге».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110.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Треугольник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Блиц-опрос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111.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Треугольник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Устный опрос по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готовым чертежам;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112.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Площадь и периметр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прямоугольника и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многоугольников, составленных из прямоугольников.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86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113.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Единицы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измерения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Тестирование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114.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tabs>
                <w:tab w:val="left" w:pos="526"/>
              </w:tabs>
              <w:autoSpaceDE w:val="0"/>
              <w:autoSpaceDN w:val="0"/>
              <w:ind w:left="35" w:right="432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Контрольная работа №7 по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ab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теме: "Многоугольники"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115.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Десятичная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запись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57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математический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диктант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116.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Десятичная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запись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карточкам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117.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Десятичная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запись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118.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десятичных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57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математический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диктант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119.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десятичных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dxa"/>
            <w:gridSpan w:val="3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4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120.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десятичных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121.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tabs>
                <w:tab w:val="left" w:pos="526"/>
              </w:tabs>
              <w:autoSpaceDE w:val="0"/>
              <w:autoSpaceDN w:val="0"/>
              <w:ind w:left="35" w:right="175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десятичных дробей.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57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математический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диктант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122.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tabs>
                <w:tab w:val="left" w:pos="526"/>
              </w:tabs>
              <w:autoSpaceDE w:val="0"/>
              <w:autoSpaceDN w:val="0"/>
              <w:ind w:left="35" w:right="175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десятичных дробей.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123.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tabs>
                <w:tab w:val="left" w:pos="526"/>
              </w:tabs>
              <w:autoSpaceDE w:val="0"/>
              <w:autoSpaceDN w:val="0"/>
              <w:ind w:left="35" w:right="317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десятичных дробей.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124.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tabs>
                <w:tab w:val="left" w:pos="526"/>
              </w:tabs>
              <w:autoSpaceDE w:val="0"/>
              <w:autoSpaceDN w:val="0"/>
              <w:ind w:left="35" w:right="175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десятичных дробей.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125.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tabs>
                <w:tab w:val="left" w:pos="526"/>
              </w:tabs>
              <w:autoSpaceDE w:val="0"/>
              <w:autoSpaceDN w:val="0"/>
              <w:ind w:left="35" w:right="317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десятичных дробей.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126.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144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Контрольная работа №8 по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теме: "Сравнение, сложение и вычитание десятичных дробей"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127.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Умножение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десятичных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57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математический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диктант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128.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Умножение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десятичных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129.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Умножение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десятичных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карточкам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130.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Умножение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десятичных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карточкам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131.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Умножение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десятичных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132.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Умножение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десятичных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133.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десятичных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57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математический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диктант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134.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десятичных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135.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десятичных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136.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десятичных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137.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десятичных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карточкам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138.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десятичных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карточкам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139.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десятичных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140.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33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Контрольная работа №9 по теме: "Умножение и деление десятичных дробей"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141.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Округление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десятичных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57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математический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диктант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142.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Округление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десятичных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карточкам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143.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Округление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десятичных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144.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Округление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десятичных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дробей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Тестирование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145.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Текстовые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движение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Самостоятельное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составление задачи с применением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личного опыта и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решение её;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146.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Текстовые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покупки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Самостоятельное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составление задачи с применением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личного опыта и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решение её;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147.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tabs>
                <w:tab w:val="left" w:pos="526"/>
              </w:tabs>
              <w:autoSpaceDE w:val="0"/>
              <w:autoSpaceDN w:val="0"/>
              <w:ind w:left="35" w:right="317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Текстовые задачи на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вычисление количества.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Самостоятельное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составление задачи с применением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личного опыта и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решение её;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148.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144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Текстовые задачи на принятие оптимального решения.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Тестирование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149.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Нахождение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дроби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карточкам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150.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Нахождение числа по значению его дроби.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карточкам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151.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Комбинированные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карточкам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152.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432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Контрольная работа №10 по теме: "Решение задач,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содержащих дроби".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153.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432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Многогранники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Блиц-опрос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154.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432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Изображение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многогранников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86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155.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432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Модели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пространственных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Фотография или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рисунок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"Многогранники в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окружающей жизни";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156.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tabs>
                <w:tab w:val="left" w:pos="526"/>
              </w:tabs>
              <w:autoSpaceDE w:val="0"/>
              <w:autoSpaceDN w:val="0"/>
              <w:ind w:left="35" w:right="432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Прямоугольный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параллелепипед, куб.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Устный опрос по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готовым чертежам;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157.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tabs>
                <w:tab w:val="left" w:pos="526"/>
              </w:tabs>
              <w:autoSpaceDE w:val="0"/>
              <w:autoSpaceDN w:val="0"/>
              <w:ind w:left="35" w:right="432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Прямоугольный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параллелепипед, куб.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Работа по карточкам;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158.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tabs>
                <w:tab w:val="left" w:pos="526"/>
              </w:tabs>
              <w:autoSpaceDE w:val="0"/>
              <w:autoSpaceDN w:val="0"/>
              <w:ind w:left="35" w:right="432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Развёртки куба и параллелепипеда.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Изготовление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развертки куба или прямоугольного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параллелепипеда;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159.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tabs>
                <w:tab w:val="left" w:pos="526"/>
                <w:tab w:val="left" w:pos="2445"/>
              </w:tabs>
              <w:autoSpaceDE w:val="0"/>
              <w:autoSpaceDN w:val="0"/>
              <w:ind w:left="35" w:right="458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Развёртка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160.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288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Объём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прямоугольного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параллелепипеда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161.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tabs>
                <w:tab w:val="left" w:pos="526"/>
              </w:tabs>
              <w:autoSpaceDE w:val="0"/>
              <w:autoSpaceDN w:val="0"/>
              <w:ind w:left="35" w:right="432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Контрольная работа №11 по теме: "Многогранники"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162.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Повторение. Арифметические действия с натуральными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числами.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Степень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натурального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числа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163.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286" w:firstLine="3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Повторение. Арифметические действия с обыкновенными  и десятичными дробями.</w:t>
            </w:r>
          </w:p>
          <w:p w:rsidR="00864CD8" w:rsidRPr="00A915E3" w:rsidRDefault="00864CD8" w:rsidP="0051182D">
            <w:pPr>
              <w:autoSpaceDE w:val="0"/>
              <w:autoSpaceDN w:val="0"/>
              <w:ind w:left="35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Округление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Тестирование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164.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144" w:firstLine="35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Повторение. Свойства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арифметических действий для рационализации вычислений.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Порядок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действий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использованием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«Оценочного листа»;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165.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autoSpaceDE w:val="0"/>
              <w:autoSpaceDN w:val="0"/>
              <w:ind w:left="35" w:right="317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Повторение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текстовых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86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166.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tabs>
                <w:tab w:val="left" w:pos="2586"/>
              </w:tabs>
              <w:autoSpaceDE w:val="0"/>
              <w:autoSpaceDN w:val="0"/>
              <w:ind w:left="35" w:right="317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Повторение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текстовых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86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Письменный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контроль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167.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tabs>
                <w:tab w:val="left" w:pos="526"/>
              </w:tabs>
              <w:autoSpaceDE w:val="0"/>
              <w:autoSpaceDN w:val="0"/>
              <w:ind w:left="35" w:right="144" w:firstLine="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Повторение. </w:t>
            </w:r>
          </w:p>
          <w:p w:rsidR="00864CD8" w:rsidRPr="00A915E3" w:rsidRDefault="00864CD8" w:rsidP="0051182D">
            <w:pPr>
              <w:tabs>
                <w:tab w:val="left" w:pos="526"/>
              </w:tabs>
              <w:autoSpaceDE w:val="0"/>
              <w:autoSpaceDN w:val="0"/>
              <w:ind w:left="35" w:right="144" w:firstLine="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Наглядная геометрия. </w:t>
            </w:r>
          </w:p>
          <w:p w:rsidR="00864CD8" w:rsidRPr="00A915E3" w:rsidRDefault="00864CD8" w:rsidP="0051182D">
            <w:pPr>
              <w:tabs>
                <w:tab w:val="left" w:pos="526"/>
              </w:tabs>
              <w:autoSpaceDE w:val="0"/>
              <w:autoSpaceDN w:val="0"/>
              <w:ind w:left="35" w:right="144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Линии на плоскости.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Устный опрос по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готовым чертежам;</w:t>
            </w:r>
          </w:p>
        </w:tc>
      </w:tr>
      <w:tr w:rsidR="00864CD8" w:rsidRPr="004A42C0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168.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tabs>
                <w:tab w:val="left" w:pos="526"/>
              </w:tabs>
              <w:autoSpaceDE w:val="0"/>
              <w:autoSpaceDN w:val="0"/>
              <w:ind w:left="35" w:right="288" w:firstLine="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Повторение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864CD8" w:rsidRPr="00A915E3" w:rsidRDefault="00864CD8" w:rsidP="0051182D">
            <w:pPr>
              <w:tabs>
                <w:tab w:val="left" w:pos="526"/>
              </w:tabs>
              <w:autoSpaceDE w:val="0"/>
              <w:autoSpaceDN w:val="0"/>
              <w:ind w:left="35" w:right="288" w:firstLine="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Наглядная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геометрия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Многоугольники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3" w:type="dxa"/>
            <w:gridSpan w:val="2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gridSpan w:val="5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Устный опрос по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готовым чертежам;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169. </w:t>
            </w:r>
          </w:p>
        </w:tc>
        <w:tc>
          <w:tcPr>
            <w:tcW w:w="3259" w:type="dxa"/>
          </w:tcPr>
          <w:p w:rsidR="00864CD8" w:rsidRPr="00A915E3" w:rsidRDefault="00864CD8" w:rsidP="0051182D">
            <w:pPr>
              <w:tabs>
                <w:tab w:val="left" w:pos="526"/>
              </w:tabs>
              <w:autoSpaceDE w:val="0"/>
              <w:autoSpaceDN w:val="0"/>
              <w:ind w:left="35" w:right="432" w:firstLine="3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Повторение. </w:t>
            </w:r>
          </w:p>
          <w:p w:rsidR="00864CD8" w:rsidRPr="00A915E3" w:rsidRDefault="00864CD8" w:rsidP="0051182D">
            <w:pPr>
              <w:tabs>
                <w:tab w:val="left" w:pos="526"/>
              </w:tabs>
              <w:autoSpaceDE w:val="0"/>
              <w:autoSpaceDN w:val="0"/>
              <w:ind w:left="35" w:right="432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Наглядная </w:t>
            </w:r>
            <w:bookmarkStart w:id="0" w:name="_GoBack"/>
            <w:bookmarkEnd w:id="0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геометрия. Многогранники.</w:t>
            </w:r>
          </w:p>
        </w:tc>
        <w:tc>
          <w:tcPr>
            <w:tcW w:w="56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51182D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880" w:type="dxa"/>
          </w:tcPr>
          <w:p w:rsidR="00864CD8" w:rsidRPr="00A915E3" w:rsidRDefault="00864CD8" w:rsidP="0051182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8" w:type="dxa"/>
            <w:gridSpan w:val="6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51182D">
            <w:pPr>
              <w:autoSpaceDE w:val="0"/>
              <w:autoSpaceDN w:val="0"/>
              <w:ind w:left="66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Творческое задание "Подарок другу";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170. </w:t>
            </w:r>
          </w:p>
        </w:tc>
        <w:tc>
          <w:tcPr>
            <w:tcW w:w="3259" w:type="dxa"/>
          </w:tcPr>
          <w:p w:rsidR="00864CD8" w:rsidRPr="00A915E3" w:rsidRDefault="00864CD8" w:rsidP="00A915E3">
            <w:pPr>
              <w:autoSpaceDE w:val="0"/>
              <w:autoSpaceDN w:val="0"/>
              <w:ind w:left="35" w:right="288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Повторение. Признаки </w:t>
            </w:r>
            <w:r w:rsidRPr="00A915E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делимости. Решение задач на смекалку.</w:t>
            </w:r>
          </w:p>
        </w:tc>
        <w:tc>
          <w:tcPr>
            <w:tcW w:w="568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0" w:type="dxa"/>
          </w:tcPr>
          <w:p w:rsidR="00864CD8" w:rsidRPr="00A915E3" w:rsidRDefault="00864CD8" w:rsidP="00A91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6"/>
          </w:tcPr>
          <w:p w:rsidR="00864CD8" w:rsidRDefault="00864CD8" w:rsidP="0051182D">
            <w:r w:rsidRPr="00911DA8">
              <w:t>§</w:t>
            </w:r>
          </w:p>
        </w:tc>
        <w:tc>
          <w:tcPr>
            <w:tcW w:w="2408" w:type="dxa"/>
            <w:gridSpan w:val="2"/>
          </w:tcPr>
          <w:p w:rsidR="00864CD8" w:rsidRPr="00A915E3" w:rsidRDefault="00864CD8" w:rsidP="00A915E3">
            <w:pPr>
              <w:autoSpaceDE w:val="0"/>
              <w:autoSpaceDN w:val="0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Дифференцированное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задание</w:t>
            </w:r>
            <w:proofErr w:type="spellEnd"/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864CD8" w:rsidRPr="00A915E3" w:rsidTr="001A4495">
        <w:tc>
          <w:tcPr>
            <w:tcW w:w="674" w:type="dxa"/>
          </w:tcPr>
          <w:p w:rsidR="00864CD8" w:rsidRPr="00A915E3" w:rsidRDefault="00864CD8" w:rsidP="00A915E3">
            <w:pPr>
              <w:autoSpaceDE w:val="0"/>
              <w:autoSpaceDN w:val="0"/>
              <w:spacing w:before="88"/>
              <w:ind w:left="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59" w:type="dxa"/>
          </w:tcPr>
          <w:p w:rsidR="00864CD8" w:rsidRPr="00A915E3" w:rsidRDefault="00864CD8" w:rsidP="00A915E3">
            <w:pPr>
              <w:autoSpaceDE w:val="0"/>
              <w:autoSpaceDN w:val="0"/>
              <w:spacing w:before="88"/>
              <w:ind w:left="35" w:right="144" w:firstLine="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568" w:type="dxa"/>
          </w:tcPr>
          <w:p w:rsidR="00864CD8" w:rsidRPr="00A915E3" w:rsidRDefault="00864CD8" w:rsidP="00A915E3">
            <w:pPr>
              <w:autoSpaceDE w:val="0"/>
              <w:autoSpaceDN w:val="0"/>
              <w:spacing w:before="88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708" w:type="dxa"/>
          </w:tcPr>
          <w:p w:rsidR="00864CD8" w:rsidRPr="00A915E3" w:rsidRDefault="00864CD8" w:rsidP="00A915E3">
            <w:pPr>
              <w:autoSpaceDE w:val="0"/>
              <w:autoSpaceDN w:val="0"/>
              <w:spacing w:before="88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864CD8" w:rsidRPr="00A915E3" w:rsidRDefault="00864CD8" w:rsidP="00A915E3">
            <w:pPr>
              <w:autoSpaceDE w:val="0"/>
              <w:autoSpaceDN w:val="0"/>
              <w:spacing w:before="88"/>
              <w:ind w:left="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91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880" w:type="dxa"/>
          </w:tcPr>
          <w:p w:rsidR="00864CD8" w:rsidRPr="00A915E3" w:rsidRDefault="00864CD8" w:rsidP="00A915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6"/>
          </w:tcPr>
          <w:p w:rsidR="00864CD8" w:rsidRPr="001A4495" w:rsidRDefault="00864CD8" w:rsidP="0051182D">
            <w:pPr>
              <w:rPr>
                <w:lang w:val="ru-RU"/>
              </w:rPr>
            </w:pPr>
          </w:p>
        </w:tc>
        <w:tc>
          <w:tcPr>
            <w:tcW w:w="2408" w:type="dxa"/>
            <w:gridSpan w:val="2"/>
          </w:tcPr>
          <w:p w:rsidR="00864CD8" w:rsidRPr="00A915E3" w:rsidRDefault="00864CD8" w:rsidP="00A915E3">
            <w:pPr>
              <w:autoSpaceDE w:val="0"/>
              <w:autoSpaceDN w:val="0"/>
              <w:spacing w:before="88"/>
              <w:ind w:left="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B5155" w:rsidRPr="00A915E3" w:rsidRDefault="00CB5155" w:rsidP="00A915E3">
      <w:pPr>
        <w:autoSpaceDE w:val="0"/>
        <w:autoSpaceDN w:val="0"/>
        <w:spacing w:after="292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032DAA" w:rsidRPr="00A915E3" w:rsidRDefault="00032DAA" w:rsidP="00A915E3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32DAA" w:rsidRPr="00A915E3" w:rsidRDefault="00032DAA" w:rsidP="00A915E3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032DAA" w:rsidRPr="00A915E3">
          <w:pgSz w:w="11900" w:h="16840"/>
          <w:pgMar w:top="284" w:right="556" w:bottom="1440" w:left="658" w:header="720" w:footer="720" w:gutter="0"/>
          <w:cols w:space="720" w:equalWidth="0">
            <w:col w:w="10686" w:space="0"/>
          </w:cols>
          <w:docGrid w:linePitch="360"/>
        </w:sectPr>
      </w:pPr>
    </w:p>
    <w:p w:rsidR="00032DAA" w:rsidRPr="00E252B2" w:rsidRDefault="00DC4C94">
      <w:pPr>
        <w:autoSpaceDE w:val="0"/>
        <w:autoSpaceDN w:val="0"/>
        <w:spacing w:after="0" w:line="230" w:lineRule="auto"/>
        <w:rPr>
          <w:lang w:val="ru-RU"/>
        </w:rPr>
      </w:pPr>
      <w:r w:rsidRPr="00E252B2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УЧЕБНО-МЕТОДИЧЕСКОЕ ОБЕСПЕЧЕНИЕ ОБРАЗОВАТЕЛЬНОГО ПРОЦЕССА </w:t>
      </w:r>
    </w:p>
    <w:p w:rsidR="00032DAA" w:rsidRPr="00E252B2" w:rsidRDefault="00DC4C94" w:rsidP="00050635">
      <w:pPr>
        <w:autoSpaceDE w:val="0"/>
        <w:autoSpaceDN w:val="0"/>
        <w:spacing w:before="346" w:after="0" w:line="230" w:lineRule="auto"/>
        <w:rPr>
          <w:lang w:val="ru-RU"/>
        </w:rPr>
      </w:pPr>
      <w:r w:rsidRPr="00E252B2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032DAA" w:rsidRPr="00DC4C94" w:rsidRDefault="00DC4C94" w:rsidP="00050635">
      <w:pPr>
        <w:autoSpaceDE w:val="0"/>
        <w:autoSpaceDN w:val="0"/>
        <w:spacing w:before="166" w:after="0" w:line="262" w:lineRule="auto"/>
        <w:ind w:right="798"/>
        <w:jc w:val="both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Математика: 5 класс: учебник/А.Г.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Мерзляк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, В.Б. Полонский, М.С. Якир.- 4-е изд., пересмотр.- М.: Вентана-Граф,2019.-301,[3]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032DAA" w:rsidRPr="00DC4C94" w:rsidRDefault="00DC4C94" w:rsidP="00050635">
      <w:pPr>
        <w:autoSpaceDE w:val="0"/>
        <w:autoSpaceDN w:val="0"/>
        <w:spacing w:before="70" w:after="0" w:line="262" w:lineRule="auto"/>
        <w:ind w:right="798"/>
        <w:jc w:val="both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Математика: 6 класс: учебник/А.Г.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Мерзляк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, В.Б. Полонский, М.С. Якир; под ред. В.Е. Подольского. -4-е изд., доп.-М.: Вентана-Граф,2019.-334,[2]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032DAA" w:rsidRPr="00DC4C94" w:rsidRDefault="00DC4C94" w:rsidP="00050635">
      <w:pPr>
        <w:autoSpaceDE w:val="0"/>
        <w:autoSpaceDN w:val="0"/>
        <w:spacing w:before="262" w:after="0" w:line="230" w:lineRule="auto"/>
        <w:ind w:right="798"/>
        <w:jc w:val="both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032DAA" w:rsidRPr="00DC4C94" w:rsidRDefault="00DC4C94" w:rsidP="00050635">
      <w:pPr>
        <w:autoSpaceDE w:val="0"/>
        <w:autoSpaceDN w:val="0"/>
        <w:spacing w:before="166" w:after="0" w:line="262" w:lineRule="auto"/>
        <w:ind w:right="798"/>
        <w:jc w:val="both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Математика: 5 класс: рабочая тетрадь №1 для учащихся общеобразовательных организаций /А.Г.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Мерзляк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, В.Б. Полонский, М.С. Якир.- 2-е изд., стереотип.- М.: Вентана-Граф,2019.-112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032DAA" w:rsidRPr="00DC4C94" w:rsidRDefault="00DC4C94" w:rsidP="00050635">
      <w:pPr>
        <w:autoSpaceDE w:val="0"/>
        <w:autoSpaceDN w:val="0"/>
        <w:spacing w:before="72" w:after="0" w:line="262" w:lineRule="auto"/>
        <w:ind w:right="798"/>
        <w:jc w:val="both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Математика: 5 класс: рабочая тетрадь №2 для учащихся общеобразовательных организаций /А.Г.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Мерзляк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, В.Б. Полонский, М.С. Якир.- 2-е изд., стереотип.- М.: Вентана-Граф,2019.- 80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032DAA" w:rsidRPr="00DC4C94" w:rsidRDefault="00DC4C94" w:rsidP="00050635">
      <w:pPr>
        <w:autoSpaceDE w:val="0"/>
        <w:autoSpaceDN w:val="0"/>
        <w:spacing w:before="70" w:after="0" w:line="262" w:lineRule="auto"/>
        <w:ind w:right="798"/>
        <w:jc w:val="both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Математика: 6 класс: рабочая тетрадь №1 для учащихся общеобразовательных организаций /А.Г.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Мерзляк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, В.Б. Полонский, М.С. Якир.- 2-е изд., стереотип.- М.: Вентана-Граф,2019.-95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032DAA" w:rsidRPr="00DC4C94" w:rsidRDefault="00DC4C94" w:rsidP="00050635">
      <w:pPr>
        <w:autoSpaceDE w:val="0"/>
        <w:autoSpaceDN w:val="0"/>
        <w:spacing w:before="70" w:after="0" w:line="262" w:lineRule="auto"/>
        <w:ind w:right="798"/>
        <w:jc w:val="both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Математика: 6 класс: рабочая тетрадь №2 для учащихся общеобразовательных организаций /А.Г.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Мерзляк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, В.Б. Полонский, М.С. Якир.- 2-е изд., стереотип.- М.: Вентана-Граф,2019.- 46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032DAA" w:rsidRPr="00DC4C94" w:rsidRDefault="00DC4C94" w:rsidP="00050635">
      <w:pPr>
        <w:autoSpaceDE w:val="0"/>
        <w:autoSpaceDN w:val="0"/>
        <w:spacing w:before="70" w:after="0" w:line="262" w:lineRule="auto"/>
        <w:ind w:right="798"/>
        <w:jc w:val="both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Математика: 6 класс: рабочая тетрадь №3 для учащихся общеобразовательных организаций /А.Г.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Мерзляк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, В.Б. Полонский, М.С. Якир.- 2-е изд., стереотип.- М.: Вентана-Граф,2019.- 76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032DAA" w:rsidRPr="00DC4C94" w:rsidRDefault="00DC4C94" w:rsidP="00050635">
      <w:pPr>
        <w:autoSpaceDE w:val="0"/>
        <w:autoSpaceDN w:val="0"/>
        <w:spacing w:before="70" w:after="0" w:line="271" w:lineRule="auto"/>
        <w:ind w:right="798"/>
        <w:jc w:val="both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Математика: 5 класс: дидактические материалы: пособие для учащихся общеобразовательных организаций /А.Г.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Мерзляк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, В.Б. Полонский, Е.М. Рабинович, М.С. Якир.- 2-е изд., стереотип.- М.: Вентана-Граф,2019.- 143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032DAA" w:rsidRPr="00DC4C94" w:rsidRDefault="00DC4C94" w:rsidP="00050635">
      <w:pPr>
        <w:autoSpaceDE w:val="0"/>
        <w:autoSpaceDN w:val="0"/>
        <w:spacing w:before="70" w:after="0" w:line="271" w:lineRule="auto"/>
        <w:ind w:right="798"/>
        <w:jc w:val="both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Математика: 6 класс: дидактические материалы: пособие для учащихся общеобразовательных организаций /А.Г.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Мерзляк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, В.Б. Полонский, Е.М. Рабинович, М.С. Якир.- 2-е изд., стереотип.- М.: Вентана-Граф,2019.- 144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032DAA" w:rsidRPr="00DC4C94" w:rsidRDefault="00DC4C94" w:rsidP="00050635">
      <w:pPr>
        <w:autoSpaceDE w:val="0"/>
        <w:autoSpaceDN w:val="0"/>
        <w:spacing w:before="70" w:after="0" w:line="262" w:lineRule="auto"/>
        <w:ind w:right="798"/>
        <w:jc w:val="both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Тесты по математике: 5 класс: к учебнику А.Г.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Мерзляка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 «Математика. 5класс». ФГОС (к новому учебнику)/ Т.М. Ерина.-4-е изд., </w:t>
      </w:r>
      <w:proofErr w:type="spell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перераб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 и доп. – М: Издательство «Экзамен», 2020.- 93,[3]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032DAA" w:rsidRPr="00DC4C94" w:rsidRDefault="00DC4C94" w:rsidP="00050635">
      <w:pPr>
        <w:tabs>
          <w:tab w:val="left" w:pos="9781"/>
          <w:tab w:val="left" w:pos="10206"/>
        </w:tabs>
        <w:autoSpaceDE w:val="0"/>
        <w:autoSpaceDN w:val="0"/>
        <w:spacing w:before="70" w:after="0" w:line="262" w:lineRule="auto"/>
        <w:ind w:right="798"/>
        <w:jc w:val="both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Тесты по математике: 6 класс: к учебнику А.Г.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Мерзляка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 «Математика. 6 класс». ФГОС (к новому учебнику)/ Т.М. Ерина. – М: Издательство «Экзамен», 2017.- 96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032DAA" w:rsidRPr="00DC4C94" w:rsidRDefault="00DC4C94" w:rsidP="00050635">
      <w:pPr>
        <w:autoSpaceDE w:val="0"/>
        <w:autoSpaceDN w:val="0"/>
        <w:spacing w:before="70" w:after="0" w:line="262" w:lineRule="auto"/>
        <w:ind w:right="798"/>
        <w:jc w:val="both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Математика: 5 класс: подготовка к Всероссийским проверочным работам /Е.В. </w:t>
      </w:r>
      <w:proofErr w:type="spell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Буцко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.- М.: Издательский центр «</w:t>
      </w:r>
      <w:proofErr w:type="spell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Вентана-Граф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», 2019.-156,[4]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032DAA" w:rsidRPr="00DC4C94" w:rsidRDefault="00DC4C94" w:rsidP="00050635">
      <w:pPr>
        <w:autoSpaceDE w:val="0"/>
        <w:autoSpaceDN w:val="0"/>
        <w:spacing w:before="72" w:after="0" w:line="262" w:lineRule="auto"/>
        <w:ind w:right="798"/>
        <w:jc w:val="both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Математика: 6 класс: подготовка к Всероссийским проверочным работам /Е.В. </w:t>
      </w:r>
      <w:proofErr w:type="spell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Буцко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.- М.: Издательский центр «</w:t>
      </w:r>
      <w:proofErr w:type="spell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Вентана-Граф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», 2019.-173,[3]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032DAA" w:rsidRPr="00DC4C94" w:rsidRDefault="00DC4C94" w:rsidP="00050635">
      <w:pPr>
        <w:autoSpaceDE w:val="0"/>
        <w:autoSpaceDN w:val="0"/>
        <w:spacing w:before="72" w:after="0" w:line="262" w:lineRule="auto"/>
        <w:ind w:right="798"/>
        <w:jc w:val="both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Математика: 5 класс: методическое пособие /Е.В. </w:t>
      </w:r>
      <w:proofErr w:type="spell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Буцко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, А.Г.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Мерзляк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, В.Б. Полонский и др.- 3-е изд., стереотип.- М.: Вентана-Граф,2020.-294,[10]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032DAA" w:rsidRPr="00DC4C94" w:rsidRDefault="00DC4C94" w:rsidP="00050635">
      <w:pPr>
        <w:autoSpaceDE w:val="0"/>
        <w:autoSpaceDN w:val="0"/>
        <w:spacing w:before="70" w:after="0" w:line="262" w:lineRule="auto"/>
        <w:ind w:right="798"/>
        <w:jc w:val="both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Математика: 6 класс: методическое пособие /Е.В. </w:t>
      </w:r>
      <w:proofErr w:type="spell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Буцко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, А.Г.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Мерзляк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, В.Б. Полонский и др.- 3-е изд., стереотип.- М.: Вентана-Граф,2020.-288,[2]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032DAA" w:rsidRPr="00DC4C94" w:rsidRDefault="00DC4C94" w:rsidP="00050635">
      <w:pPr>
        <w:tabs>
          <w:tab w:val="left" w:pos="10206"/>
        </w:tabs>
        <w:autoSpaceDE w:val="0"/>
        <w:autoSpaceDN w:val="0"/>
        <w:spacing w:before="70" w:after="0" w:line="271" w:lineRule="auto"/>
        <w:ind w:right="798"/>
        <w:jc w:val="both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Математическая грамотность. Сборник эталонных заданий. Выпуск 1. Учеб. Пособие для общеобразовательных организаций. В 2-х ч. Ч. 1/ [ Г.С.Ковалёва и др.]; под ред. Г.С. Ковалёвой, Л.О.Рословой.-2 изд. – М.; СПб.: Просвещение, 2021. – 79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с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032DAA" w:rsidRPr="00DC4C94" w:rsidRDefault="00DC4C94" w:rsidP="00050635">
      <w:pPr>
        <w:tabs>
          <w:tab w:val="left" w:pos="10206"/>
        </w:tabs>
        <w:autoSpaceDE w:val="0"/>
        <w:autoSpaceDN w:val="0"/>
        <w:spacing w:before="70" w:after="0" w:line="271" w:lineRule="auto"/>
        <w:ind w:right="798"/>
        <w:jc w:val="both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Математическая грамотность. Сборник эталонных заданий. Выпуск 1. Учеб. Пособие для общеобразовательных организаций. В 2-х ч. Ч. 2/ [ Г.С.Ковалёва и др.]; под ред. Г.С. Ковалёвой, Л.О.Рословой.-2 изд. – М.; СПб.: Просвещение, 2021. – 79 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с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032DAA" w:rsidRPr="00DC4C94" w:rsidRDefault="00DC4C94" w:rsidP="00050635">
      <w:pPr>
        <w:tabs>
          <w:tab w:val="left" w:pos="9356"/>
        </w:tabs>
        <w:autoSpaceDE w:val="0"/>
        <w:autoSpaceDN w:val="0"/>
        <w:spacing w:before="70" w:after="0" w:line="262" w:lineRule="auto"/>
        <w:ind w:right="798"/>
        <w:jc w:val="both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Сергеева Т. Ф. Математическая грамотность. Математика на каждый день. Тренажёр. 6–8 классы Серия: Функциональная грамотность. Тренажёр. – М.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: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Просвещение, 2020. – 112 с. </w:t>
      </w:r>
    </w:p>
    <w:p w:rsidR="00032DAA" w:rsidRPr="00DC4C94" w:rsidRDefault="00DC4C94" w:rsidP="00050635">
      <w:pPr>
        <w:autoSpaceDE w:val="0"/>
        <w:autoSpaceDN w:val="0"/>
        <w:spacing w:before="262" w:after="0" w:line="230" w:lineRule="auto"/>
        <w:ind w:right="798"/>
        <w:jc w:val="both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032DAA" w:rsidRPr="00DC4C94" w:rsidRDefault="00032DAA" w:rsidP="00050635">
      <w:pPr>
        <w:autoSpaceDE w:val="0"/>
        <w:autoSpaceDN w:val="0"/>
        <w:spacing w:after="78" w:line="220" w:lineRule="exact"/>
        <w:rPr>
          <w:lang w:val="ru-RU"/>
        </w:rPr>
      </w:pPr>
    </w:p>
    <w:p w:rsidR="00032DAA" w:rsidRPr="00DC4C94" w:rsidRDefault="00DC4C94" w:rsidP="00050635">
      <w:pPr>
        <w:autoSpaceDE w:val="0"/>
        <w:autoSpaceDN w:val="0"/>
        <w:spacing w:after="0" w:line="290" w:lineRule="auto"/>
        <w:ind w:right="1008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Федеральный портал « Российское образование»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Все приложения к газете «1 сентября»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://1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sept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Современный Учительский портал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easyen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Учительский портал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uchportal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ЦОК (Цифровой Образовательный </w:t>
      </w:r>
      <w:proofErr w:type="spell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контент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) </w:t>
      </w:r>
      <w:r w:rsidRPr="00DC4C94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educont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Социальная сеть работников образования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nsportal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Единый урок РФ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единыйурок</w:t>
      </w:r>
      <w:proofErr w:type="gram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.р</w:t>
      </w:r>
      <w:proofErr w:type="gram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ф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Образовательный портал «</w:t>
      </w:r>
      <w:proofErr w:type="spell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Учи.ру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DC4C94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uchi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Образовательный портал «РЭШ»</w:t>
      </w:r>
      <w:r w:rsidRPr="00DC4C94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DC4C94">
        <w:rPr>
          <w:lang w:val="ru-RU"/>
        </w:rPr>
        <w:br/>
      </w:r>
      <w:proofErr w:type="spell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Инфоурок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infourok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Единая коллекция цифровых образовательных ресурсов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>
        <w:rPr>
          <w:rFonts w:ascii="Times New Roman" w:eastAsia="Times New Roman" w:hAnsi="Times New Roman"/>
          <w:color w:val="000000"/>
          <w:sz w:val="24"/>
        </w:rPr>
        <w:t>UROKI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NET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uroki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net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docmat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htm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Открытый банк заданий по функциональной грамотности </w:t>
      </w:r>
      <w:r w:rsidRPr="00DC4C94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skiv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instrao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bank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zadaniy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DC4C94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skiv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instrao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bank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zadaniy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matematicheskaya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gramotnost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DC4C94">
        <w:rPr>
          <w:lang w:val="ru-RU"/>
        </w:rPr>
        <w:br/>
      </w:r>
      <w:proofErr w:type="spell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Википедия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DC4C94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wikipedia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wiki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Образовательный портал «Решу ВПР»</w:t>
      </w:r>
      <w:r w:rsidRPr="00DC4C94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math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5-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vpr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sdamgia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Распечатай и реши: Математика 5-6 классы </w:t>
      </w:r>
      <w:r w:rsidRPr="00DC4C94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time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4</w:t>
      </w:r>
      <w:r>
        <w:rPr>
          <w:rFonts w:ascii="Times New Roman" w:eastAsia="Times New Roman" w:hAnsi="Times New Roman"/>
          <w:color w:val="000000"/>
          <w:sz w:val="24"/>
        </w:rPr>
        <w:t>math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/5-6 </w:t>
      </w:r>
      <w:r w:rsidRPr="00DC4C94">
        <w:rPr>
          <w:lang w:val="ru-RU"/>
        </w:rPr>
        <w:br/>
      </w:r>
      <w:proofErr w:type="spellStart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Обучонок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obuchonok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Тренажеры по математике для любого класса </w:t>
      </w:r>
      <w:r w:rsidRPr="00DC4C94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matematika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club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Кенгуру плюс-математика для каждого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mathkang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Генератор ребусов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kvestodel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generator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rebusov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Математическая гимнастика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mat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game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narod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 на 5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matematika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5.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narod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032DAA" w:rsidRPr="00DC4C94" w:rsidRDefault="00032DAA" w:rsidP="00050635">
      <w:pPr>
        <w:autoSpaceDE w:val="0"/>
        <w:autoSpaceDN w:val="0"/>
        <w:spacing w:after="78" w:line="220" w:lineRule="exact"/>
        <w:rPr>
          <w:lang w:val="ru-RU"/>
        </w:rPr>
      </w:pPr>
    </w:p>
    <w:p w:rsidR="009D4775" w:rsidRDefault="009D4775" w:rsidP="00050635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9D4775" w:rsidRDefault="009D4775" w:rsidP="00050635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9D4775" w:rsidRDefault="009D4775" w:rsidP="00050635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032DAA" w:rsidRPr="00DC4C94" w:rsidRDefault="00DC4C94" w:rsidP="00050635">
      <w:pPr>
        <w:autoSpaceDE w:val="0"/>
        <w:autoSpaceDN w:val="0"/>
        <w:spacing w:after="0" w:line="230" w:lineRule="auto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МАТЕРИАЛЬНО-ТЕХНИЧЕСКОЕ ОБЕСПЕЧЕНИЕ ОБРАЗОВАТЕЛЬНОГО ПРОЦЕССА</w:t>
      </w:r>
    </w:p>
    <w:p w:rsidR="00032DAA" w:rsidRPr="00DC4C94" w:rsidRDefault="00DC4C94" w:rsidP="00050635">
      <w:pPr>
        <w:autoSpaceDE w:val="0"/>
        <w:autoSpaceDN w:val="0"/>
        <w:spacing w:before="346" w:after="0" w:line="230" w:lineRule="auto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032DAA" w:rsidRPr="00DC4C94" w:rsidRDefault="00DC4C94" w:rsidP="00050635">
      <w:pPr>
        <w:autoSpaceDE w:val="0"/>
        <w:autoSpaceDN w:val="0"/>
        <w:spacing w:after="0" w:line="271" w:lineRule="auto"/>
        <w:ind w:right="7776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1. Ноутбук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2. Мультимедиа проектор.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3. Экран.</w:t>
      </w:r>
    </w:p>
    <w:p w:rsidR="00032DAA" w:rsidRPr="00DC4C94" w:rsidRDefault="00DC4C94" w:rsidP="00050635">
      <w:pPr>
        <w:autoSpaceDE w:val="0"/>
        <w:autoSpaceDN w:val="0"/>
        <w:spacing w:after="0" w:line="230" w:lineRule="auto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4. Компьютерные колонки</w:t>
      </w:r>
    </w:p>
    <w:p w:rsidR="00032DAA" w:rsidRPr="00DC4C94" w:rsidRDefault="00DC4C94" w:rsidP="00050635">
      <w:pPr>
        <w:autoSpaceDE w:val="0"/>
        <w:autoSpaceDN w:val="0"/>
        <w:spacing w:before="262" w:after="0" w:line="230" w:lineRule="auto"/>
        <w:rPr>
          <w:lang w:val="ru-RU"/>
        </w:rPr>
      </w:pPr>
      <w:r w:rsidRPr="00DC4C94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ЛАБОРАТОРНЫХ И ПРАКТИЧЕСКИХ РАБОТ</w:t>
      </w:r>
    </w:p>
    <w:p w:rsidR="00032DAA" w:rsidRPr="00DC4C94" w:rsidRDefault="00DC4C94" w:rsidP="00050635">
      <w:pPr>
        <w:autoSpaceDE w:val="0"/>
        <w:autoSpaceDN w:val="0"/>
        <w:spacing w:before="166" w:after="0" w:line="262" w:lineRule="auto"/>
        <w:ind w:right="288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1. Аудиторная доска с магнитной поверхностью и набором приспособлений для крепления таблиц. 2. Наборы геометрических тел.</w:t>
      </w:r>
    </w:p>
    <w:p w:rsidR="00032DAA" w:rsidRPr="00DC4C94" w:rsidRDefault="00DC4C94" w:rsidP="00050635">
      <w:pPr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3. Комплект чертёжных инструментов (классных и раздаточных): линейка, транспортир, угольник (30°, 60°), угольник (45°, 45°), циркуль.</w:t>
      </w:r>
    </w:p>
    <w:p w:rsidR="00032DAA" w:rsidRPr="00DC4C94" w:rsidRDefault="00DC4C94" w:rsidP="00050635">
      <w:pPr>
        <w:autoSpaceDE w:val="0"/>
        <w:autoSpaceDN w:val="0"/>
        <w:spacing w:before="70" w:after="0" w:line="230" w:lineRule="auto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4. Наборы для моделирования (цветная бумага, картон, калька, клей, ножницы, пластилин).</w:t>
      </w:r>
    </w:p>
    <w:p w:rsidR="00032DAA" w:rsidRPr="00DC4C94" w:rsidRDefault="00DC4C94" w:rsidP="00050635">
      <w:pPr>
        <w:autoSpaceDE w:val="0"/>
        <w:autoSpaceDN w:val="0"/>
        <w:spacing w:before="70" w:after="0" w:line="262" w:lineRule="auto"/>
        <w:ind w:right="504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5.Набор демонстрационных таблиц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6. Демонстрационный набор «Обыкновенные дроби».</w:t>
      </w:r>
    </w:p>
    <w:p w:rsidR="00032DAA" w:rsidRPr="00DC4C94" w:rsidRDefault="00DC4C94" w:rsidP="00050635">
      <w:pPr>
        <w:autoSpaceDE w:val="0"/>
        <w:autoSpaceDN w:val="0"/>
        <w:spacing w:before="70" w:after="0" w:line="230" w:lineRule="auto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7. Демонстрационный набор «Площади».</w:t>
      </w:r>
    </w:p>
    <w:p w:rsidR="00032DAA" w:rsidRPr="00DC4C94" w:rsidRDefault="00DC4C94" w:rsidP="00050635">
      <w:pPr>
        <w:autoSpaceDE w:val="0"/>
        <w:autoSpaceDN w:val="0"/>
        <w:spacing w:before="70" w:after="0" w:line="230" w:lineRule="auto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8. Демонстрационный набор «Объемы».</w:t>
      </w:r>
    </w:p>
    <w:p w:rsidR="00032DAA" w:rsidRPr="00DC4C94" w:rsidRDefault="00DC4C94" w:rsidP="00050635">
      <w:pPr>
        <w:autoSpaceDE w:val="0"/>
        <w:autoSpaceDN w:val="0"/>
        <w:spacing w:before="70" w:after="0" w:line="262" w:lineRule="auto"/>
        <w:ind w:right="5760"/>
        <w:rPr>
          <w:lang w:val="ru-RU"/>
        </w:rPr>
      </w:pP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 xml:space="preserve">9. Демонстрационный набор "Многогранники" </w:t>
      </w:r>
      <w:r w:rsidRPr="00DC4C94">
        <w:rPr>
          <w:lang w:val="ru-RU"/>
        </w:rPr>
        <w:br/>
      </w:r>
      <w:r w:rsidRPr="00DC4C94">
        <w:rPr>
          <w:rFonts w:ascii="Times New Roman" w:eastAsia="Times New Roman" w:hAnsi="Times New Roman"/>
          <w:color w:val="000000"/>
          <w:sz w:val="24"/>
          <w:lang w:val="ru-RU"/>
        </w:rPr>
        <w:t>10. Часы, песочные часы.</w:t>
      </w:r>
    </w:p>
    <w:p w:rsidR="00DC4C94" w:rsidRPr="00DC4C94" w:rsidRDefault="00DC4C94">
      <w:pPr>
        <w:rPr>
          <w:lang w:val="ru-RU"/>
        </w:rPr>
      </w:pPr>
    </w:p>
    <w:sectPr w:rsidR="00DC4C94" w:rsidRPr="00DC4C94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20"/>
  <w:characterSpacingControl w:val="doNotCompress"/>
  <w:compat>
    <w:useFELayout/>
  </w:compat>
  <w:rsids>
    <w:rsidRoot w:val="00B47730"/>
    <w:rsid w:val="00025A91"/>
    <w:rsid w:val="00032DAA"/>
    <w:rsid w:val="00034616"/>
    <w:rsid w:val="00050635"/>
    <w:rsid w:val="0006063C"/>
    <w:rsid w:val="000E143E"/>
    <w:rsid w:val="000F5F82"/>
    <w:rsid w:val="0015074B"/>
    <w:rsid w:val="001A4495"/>
    <w:rsid w:val="001A7CA9"/>
    <w:rsid w:val="001B4A06"/>
    <w:rsid w:val="0029639D"/>
    <w:rsid w:val="002D1801"/>
    <w:rsid w:val="00326F90"/>
    <w:rsid w:val="004117BC"/>
    <w:rsid w:val="004A42C0"/>
    <w:rsid w:val="004A55B5"/>
    <w:rsid w:val="004D2A74"/>
    <w:rsid w:val="0051182D"/>
    <w:rsid w:val="0056193F"/>
    <w:rsid w:val="006D1BC3"/>
    <w:rsid w:val="00777427"/>
    <w:rsid w:val="00833EB7"/>
    <w:rsid w:val="00850F73"/>
    <w:rsid w:val="00864CD8"/>
    <w:rsid w:val="008D138D"/>
    <w:rsid w:val="009569C3"/>
    <w:rsid w:val="009D4775"/>
    <w:rsid w:val="00A027D5"/>
    <w:rsid w:val="00A915E3"/>
    <w:rsid w:val="00AA1D8D"/>
    <w:rsid w:val="00AB59D1"/>
    <w:rsid w:val="00B47730"/>
    <w:rsid w:val="00BB3704"/>
    <w:rsid w:val="00C11A14"/>
    <w:rsid w:val="00C15C43"/>
    <w:rsid w:val="00C21BB1"/>
    <w:rsid w:val="00CB0664"/>
    <w:rsid w:val="00CB5155"/>
    <w:rsid w:val="00CF7C37"/>
    <w:rsid w:val="00D16E64"/>
    <w:rsid w:val="00D80575"/>
    <w:rsid w:val="00DC4C94"/>
    <w:rsid w:val="00E227AB"/>
    <w:rsid w:val="00E252B2"/>
    <w:rsid w:val="00E72105"/>
    <w:rsid w:val="00E970B9"/>
    <w:rsid w:val="00EE07BB"/>
    <w:rsid w:val="00FC693F"/>
    <w:rsid w:val="00FF0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4A4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4A42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7FD6FCC-480B-4D63-B87E-4AD163A27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39</Pages>
  <Words>12176</Words>
  <Characters>69407</Characters>
  <Application>Microsoft Office Word</Application>
  <DocSecurity>0</DocSecurity>
  <Lines>578</Lines>
  <Paragraphs>162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81421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User</cp:lastModifiedBy>
  <cp:revision>5</cp:revision>
  <cp:lastPrinted>2022-09-05T08:56:00Z</cp:lastPrinted>
  <dcterms:created xsi:type="dcterms:W3CDTF">2022-09-13T20:46:00Z</dcterms:created>
  <dcterms:modified xsi:type="dcterms:W3CDTF">2022-09-26T13:07:00Z</dcterms:modified>
</cp:coreProperties>
</file>